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1ADBE" w14:textId="77777777" w:rsidR="00BE6F50" w:rsidRPr="00462708" w:rsidRDefault="00000000" w:rsidP="00462708">
      <w:pPr>
        <w:spacing w:after="0" w:line="240" w:lineRule="auto"/>
        <w:jc w:val="center"/>
        <w:rPr>
          <w:lang w:val="it-IT"/>
        </w:rPr>
      </w:pPr>
      <w:r w:rsidRPr="00462708">
        <w:rPr>
          <w:b/>
          <w:sz w:val="28"/>
          <w:lang w:val="it-IT"/>
        </w:rPr>
        <w:t>AZIENDA CONSORTILE AGRO SOLIDALE</w:t>
      </w:r>
    </w:p>
    <w:p w14:paraId="05030833" w14:textId="77777777" w:rsidR="00BE6F50" w:rsidRPr="00462708" w:rsidRDefault="00000000" w:rsidP="00462708">
      <w:pPr>
        <w:spacing w:after="0" w:line="240" w:lineRule="auto"/>
        <w:jc w:val="center"/>
        <w:rPr>
          <w:lang w:val="it-IT"/>
        </w:rPr>
      </w:pPr>
      <w:r w:rsidRPr="00462708">
        <w:rPr>
          <w:b/>
          <w:sz w:val="22"/>
          <w:lang w:val="it-IT"/>
        </w:rPr>
        <w:t>Ambito Territoriale Sociale S01_3</w:t>
      </w:r>
    </w:p>
    <w:p w14:paraId="605E4C84" w14:textId="77777777" w:rsidR="00BE6F50" w:rsidRPr="00462708" w:rsidRDefault="00000000" w:rsidP="00462708">
      <w:pPr>
        <w:spacing w:after="0" w:line="240" w:lineRule="auto"/>
        <w:jc w:val="center"/>
        <w:rPr>
          <w:lang w:val="it-IT"/>
        </w:rPr>
      </w:pPr>
      <w:r w:rsidRPr="00462708">
        <w:rPr>
          <w:sz w:val="19"/>
          <w:lang w:val="it-IT"/>
        </w:rPr>
        <w:t>Comuni di Pagani, Sarno, San Marzano sul Sarno e San Valentino Torio</w:t>
      </w:r>
    </w:p>
    <w:p w14:paraId="2D470B39" w14:textId="77777777" w:rsidR="00462708" w:rsidRDefault="00462708">
      <w:pPr>
        <w:jc w:val="center"/>
        <w:rPr>
          <w:b/>
          <w:sz w:val="30"/>
          <w:lang w:val="it-IT"/>
        </w:rPr>
      </w:pPr>
    </w:p>
    <w:p w14:paraId="1CAA4271" w14:textId="3298DC45" w:rsidR="00BE6F50" w:rsidRPr="00462708" w:rsidRDefault="00000000">
      <w:pPr>
        <w:jc w:val="center"/>
        <w:rPr>
          <w:lang w:val="it-IT"/>
        </w:rPr>
      </w:pPr>
      <w:r w:rsidRPr="00462708">
        <w:rPr>
          <w:b/>
          <w:sz w:val="30"/>
          <w:lang w:val="it-IT"/>
        </w:rPr>
        <w:t>ALLEGATO B</w:t>
      </w:r>
    </w:p>
    <w:p w14:paraId="4AC39E66" w14:textId="77777777" w:rsidR="00BE6F50" w:rsidRPr="00462708" w:rsidRDefault="00000000">
      <w:pPr>
        <w:jc w:val="center"/>
        <w:rPr>
          <w:lang w:val="it-IT"/>
        </w:rPr>
      </w:pPr>
      <w:r w:rsidRPr="00462708">
        <w:rPr>
          <w:b/>
          <w:sz w:val="28"/>
          <w:lang w:val="it-IT"/>
        </w:rPr>
        <w:t>PROPOSTA DI CONTRIBUTO ALLA CO-PROGETTAZIONE</w:t>
      </w:r>
    </w:p>
    <w:p w14:paraId="4DA0957B" w14:textId="77777777" w:rsidR="00BE6F50" w:rsidRPr="00462708" w:rsidRDefault="00000000">
      <w:pPr>
        <w:jc w:val="center"/>
        <w:rPr>
          <w:lang w:val="it-IT"/>
        </w:rPr>
      </w:pPr>
      <w:r w:rsidRPr="00462708">
        <w:rPr>
          <w:b/>
          <w:sz w:val="22"/>
          <w:lang w:val="it-IT"/>
        </w:rPr>
        <w:t>“Percorsi personalizzati di inclusione e autonomia per le persone con disabilità”</w:t>
      </w:r>
    </w:p>
    <w:p w14:paraId="24937523" w14:textId="77777777" w:rsidR="00BE6F50" w:rsidRPr="00462708" w:rsidRDefault="00000000">
      <w:pPr>
        <w:jc w:val="center"/>
        <w:rPr>
          <w:lang w:val="it-IT"/>
        </w:rPr>
      </w:pPr>
      <w:r w:rsidRPr="00462708">
        <w:rPr>
          <w:sz w:val="18"/>
          <w:lang w:val="it-IT"/>
        </w:rPr>
        <w:t>PR Campania FSE+ 2021–2027 – Priorità 3 Inclusione Sociale – ESO 4.11 – Azione 3.k.1 – D.G.R. Campania n. 193/2026</w:t>
      </w:r>
    </w:p>
    <w:p w14:paraId="4B19E31D" w14:textId="77777777" w:rsidR="00B637DC" w:rsidRDefault="00B637DC" w:rsidP="00B637DC">
      <w:pPr>
        <w:rPr>
          <w:lang w:val="it-IT"/>
        </w:rPr>
      </w:pPr>
    </w:p>
    <w:p w14:paraId="1B9C0E3C" w14:textId="2AF9C57C" w:rsidR="00B637DC" w:rsidRPr="00B637DC" w:rsidRDefault="00B637DC" w:rsidP="00022BB1">
      <w:pPr>
        <w:jc w:val="both"/>
        <w:rPr>
          <w:lang w:val="it-IT"/>
        </w:rPr>
      </w:pPr>
      <w:r w:rsidRPr="00B637DC">
        <w:rPr>
          <w:lang w:val="it-IT"/>
        </w:rPr>
        <w:t>Il presente Allegato costituisce la proposta di contributo prevista dall’art. 8 dell’Avviso. La proposta deve essere coerente con gli obiettivi di cui all’art. 5 e con una o più linee di intervento A–J di cui all’art. 6.</w:t>
      </w:r>
    </w:p>
    <w:p w14:paraId="4801974E" w14:textId="6ED6369B" w:rsidR="00BE6F50" w:rsidRPr="00462708" w:rsidRDefault="00B637DC" w:rsidP="00022BB1">
      <w:pPr>
        <w:jc w:val="both"/>
        <w:rPr>
          <w:lang w:val="it-IT"/>
        </w:rPr>
      </w:pPr>
      <w:r w:rsidRPr="00B637DC">
        <w:rPr>
          <w:lang w:val="it-IT"/>
        </w:rPr>
        <w:t>La proposta non costituisce offerta tecnica né economica e potrà essere modificata, integrata o rimodulata nell’ambito del Tavolo di cui all’art. 4 dell’Avviso</w:t>
      </w:r>
      <w:r w:rsidR="00000000" w:rsidRPr="00462708">
        <w:rPr>
          <w:lang w:val="it-IT"/>
        </w:rPr>
        <w:t>.</w:t>
      </w:r>
    </w:p>
    <w:p w14:paraId="00167224" w14:textId="77777777" w:rsidR="00BE6F50" w:rsidRDefault="00000000">
      <w:pPr>
        <w:pStyle w:val="Titolo1"/>
      </w:pPr>
      <w:r>
        <w:t>1. DATI DEL SOGGETTO PROPONENTE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4982"/>
        <w:gridCol w:w="4980"/>
      </w:tblGrid>
      <w:tr w:rsidR="00BE6F50" w14:paraId="10519E59" w14:textId="77777777">
        <w:trPr>
          <w:tblHeader/>
          <w:jc w:val="center"/>
        </w:trPr>
        <w:tc>
          <w:tcPr>
            <w:tcW w:w="4986" w:type="dxa"/>
            <w:vAlign w:val="center"/>
          </w:tcPr>
          <w:p w14:paraId="78258AA5" w14:textId="77777777" w:rsidR="00BE6F50" w:rsidRDefault="00000000">
            <w:r>
              <w:rPr>
                <w:b/>
                <w:sz w:val="17"/>
              </w:rPr>
              <w:t>Denominazione</w:t>
            </w:r>
          </w:p>
        </w:tc>
        <w:tc>
          <w:tcPr>
            <w:tcW w:w="4986" w:type="dxa"/>
            <w:vAlign w:val="center"/>
          </w:tcPr>
          <w:p w14:paraId="5344C54B" w14:textId="77777777" w:rsidR="00BE6F50" w:rsidRDefault="00BE6F50"/>
        </w:tc>
      </w:tr>
      <w:tr w:rsidR="00BE6F50" w14:paraId="5877F9AB" w14:textId="77777777">
        <w:trPr>
          <w:jc w:val="center"/>
        </w:trPr>
        <w:tc>
          <w:tcPr>
            <w:tcW w:w="4986" w:type="dxa"/>
            <w:vAlign w:val="center"/>
          </w:tcPr>
          <w:p w14:paraId="2634767A" w14:textId="77777777" w:rsidR="00BE6F50" w:rsidRDefault="00000000">
            <w:r>
              <w:rPr>
                <w:sz w:val="17"/>
              </w:rPr>
              <w:t>Tipologia soggetto</w:t>
            </w:r>
          </w:p>
        </w:tc>
        <w:tc>
          <w:tcPr>
            <w:tcW w:w="4986" w:type="dxa"/>
            <w:vAlign w:val="center"/>
          </w:tcPr>
          <w:p w14:paraId="45B1FE5C" w14:textId="77777777" w:rsidR="00BE6F50" w:rsidRDefault="00BE6F50"/>
        </w:tc>
      </w:tr>
      <w:tr w:rsidR="00BE6F50" w14:paraId="7742BE50" w14:textId="77777777">
        <w:trPr>
          <w:jc w:val="center"/>
        </w:trPr>
        <w:tc>
          <w:tcPr>
            <w:tcW w:w="4986" w:type="dxa"/>
            <w:vAlign w:val="center"/>
          </w:tcPr>
          <w:p w14:paraId="0DB204B1" w14:textId="77777777" w:rsidR="00BE6F50" w:rsidRDefault="00000000">
            <w:r>
              <w:rPr>
                <w:sz w:val="17"/>
              </w:rPr>
              <w:t>Legale rappresentante</w:t>
            </w:r>
          </w:p>
        </w:tc>
        <w:tc>
          <w:tcPr>
            <w:tcW w:w="4986" w:type="dxa"/>
            <w:vAlign w:val="center"/>
          </w:tcPr>
          <w:p w14:paraId="016ABF8A" w14:textId="77777777" w:rsidR="00BE6F50" w:rsidRDefault="00BE6F50"/>
        </w:tc>
      </w:tr>
      <w:tr w:rsidR="00BE6F50" w14:paraId="1D594DB3" w14:textId="77777777">
        <w:trPr>
          <w:jc w:val="center"/>
        </w:trPr>
        <w:tc>
          <w:tcPr>
            <w:tcW w:w="4986" w:type="dxa"/>
            <w:vAlign w:val="center"/>
          </w:tcPr>
          <w:p w14:paraId="568BF135" w14:textId="77777777" w:rsidR="00BE6F50" w:rsidRDefault="00000000">
            <w:r>
              <w:rPr>
                <w:sz w:val="17"/>
              </w:rPr>
              <w:t>Sede legale</w:t>
            </w:r>
          </w:p>
        </w:tc>
        <w:tc>
          <w:tcPr>
            <w:tcW w:w="4986" w:type="dxa"/>
            <w:vAlign w:val="center"/>
          </w:tcPr>
          <w:p w14:paraId="51B16415" w14:textId="77777777" w:rsidR="00BE6F50" w:rsidRDefault="00BE6F50"/>
        </w:tc>
      </w:tr>
      <w:tr w:rsidR="00BE6F50" w14:paraId="20157D55" w14:textId="77777777">
        <w:trPr>
          <w:jc w:val="center"/>
        </w:trPr>
        <w:tc>
          <w:tcPr>
            <w:tcW w:w="4986" w:type="dxa"/>
            <w:vAlign w:val="center"/>
          </w:tcPr>
          <w:p w14:paraId="06069E3A" w14:textId="77777777" w:rsidR="00BE6F50" w:rsidRDefault="00000000">
            <w:r>
              <w:rPr>
                <w:sz w:val="17"/>
              </w:rPr>
              <w:t>Sede operativa</w:t>
            </w:r>
          </w:p>
        </w:tc>
        <w:tc>
          <w:tcPr>
            <w:tcW w:w="4986" w:type="dxa"/>
            <w:vAlign w:val="center"/>
          </w:tcPr>
          <w:p w14:paraId="46F0D483" w14:textId="77777777" w:rsidR="00BE6F50" w:rsidRDefault="00BE6F50"/>
        </w:tc>
      </w:tr>
      <w:tr w:rsidR="00BE6F50" w14:paraId="1577E326" w14:textId="77777777">
        <w:trPr>
          <w:jc w:val="center"/>
        </w:trPr>
        <w:tc>
          <w:tcPr>
            <w:tcW w:w="4986" w:type="dxa"/>
            <w:vAlign w:val="center"/>
          </w:tcPr>
          <w:p w14:paraId="7375F440" w14:textId="77777777" w:rsidR="00BE6F50" w:rsidRDefault="00000000">
            <w:r>
              <w:rPr>
                <w:sz w:val="17"/>
              </w:rPr>
              <w:t>PEC / e-mail</w:t>
            </w:r>
          </w:p>
        </w:tc>
        <w:tc>
          <w:tcPr>
            <w:tcW w:w="4986" w:type="dxa"/>
            <w:vAlign w:val="center"/>
          </w:tcPr>
          <w:p w14:paraId="0F283B4E" w14:textId="77777777" w:rsidR="00BE6F50" w:rsidRDefault="00BE6F50"/>
        </w:tc>
      </w:tr>
      <w:tr w:rsidR="00BE6F50" w:rsidRPr="00B637DC" w14:paraId="2EA325DE" w14:textId="77777777">
        <w:trPr>
          <w:jc w:val="center"/>
        </w:trPr>
        <w:tc>
          <w:tcPr>
            <w:tcW w:w="4986" w:type="dxa"/>
            <w:vAlign w:val="center"/>
          </w:tcPr>
          <w:p w14:paraId="3351EB0B" w14:textId="1DD5716D" w:rsidR="00BE6F50" w:rsidRPr="00462708" w:rsidRDefault="000840FC">
            <w:pPr>
              <w:rPr>
                <w:lang w:val="it-IT"/>
              </w:rPr>
            </w:pPr>
            <w:r w:rsidRPr="000840FC">
              <w:rPr>
                <w:sz w:val="17"/>
                <w:lang w:val="it-IT"/>
              </w:rPr>
              <w:t>Referente per la procedura e recapiti</w:t>
            </w:r>
          </w:p>
        </w:tc>
        <w:tc>
          <w:tcPr>
            <w:tcW w:w="4986" w:type="dxa"/>
            <w:vAlign w:val="center"/>
          </w:tcPr>
          <w:p w14:paraId="68B2CE59" w14:textId="77777777" w:rsidR="00BE6F50" w:rsidRPr="00462708" w:rsidRDefault="00BE6F50">
            <w:pPr>
              <w:rPr>
                <w:lang w:val="it-IT"/>
              </w:rPr>
            </w:pPr>
          </w:p>
        </w:tc>
      </w:tr>
    </w:tbl>
    <w:p w14:paraId="43F080F4" w14:textId="77777777" w:rsidR="00BE6F50" w:rsidRPr="00462708" w:rsidRDefault="00BE6F50">
      <w:pPr>
        <w:rPr>
          <w:lang w:val="it-IT"/>
        </w:rPr>
      </w:pPr>
    </w:p>
    <w:p w14:paraId="7C8FD92B" w14:textId="77777777" w:rsidR="00BE6F50" w:rsidRPr="00462708" w:rsidRDefault="00000000">
      <w:pPr>
        <w:rPr>
          <w:lang w:val="it-IT"/>
        </w:rPr>
      </w:pPr>
      <w:r w:rsidRPr="00462708">
        <w:rPr>
          <w:lang w:val="it-IT"/>
        </w:rPr>
        <w:t>Categoria di partecipazione:</w:t>
      </w:r>
    </w:p>
    <w:p w14:paraId="358B403B" w14:textId="77777777" w:rsidR="00BE6F50" w:rsidRPr="00462708" w:rsidRDefault="00000000">
      <w:pPr>
        <w:rPr>
          <w:lang w:val="it-IT"/>
        </w:rPr>
      </w:pPr>
      <w:r w:rsidRPr="00462708">
        <w:rPr>
          <w:lang w:val="it-IT"/>
        </w:rPr>
        <w:t>☐ SEZIONE A – Ente del Terzo Settore (ETS)</w:t>
      </w:r>
    </w:p>
    <w:p w14:paraId="3A2BE9C8" w14:textId="77777777" w:rsidR="00BE6F50" w:rsidRPr="00462708" w:rsidRDefault="00000000">
      <w:pPr>
        <w:rPr>
          <w:lang w:val="it-IT"/>
        </w:rPr>
      </w:pPr>
      <w:r w:rsidRPr="00462708">
        <w:rPr>
          <w:lang w:val="it-IT"/>
        </w:rPr>
        <w:t>☐ SEZIONE B – Soggetto accreditato ai sensi della D.G.R. Campania n. 136/2022</w:t>
      </w:r>
    </w:p>
    <w:p w14:paraId="41B46909" w14:textId="77777777" w:rsidR="00BE6F50" w:rsidRPr="00462708" w:rsidRDefault="00000000">
      <w:pPr>
        <w:rPr>
          <w:lang w:val="it-IT"/>
        </w:rPr>
      </w:pPr>
      <w:r w:rsidRPr="00462708">
        <w:rPr>
          <w:lang w:val="it-IT"/>
        </w:rPr>
        <w:t>☐ SEZIONE C – Associazione datoriale di categoria</w:t>
      </w:r>
    </w:p>
    <w:p w14:paraId="412E4DC5" w14:textId="77777777" w:rsidR="00BE6F50" w:rsidRPr="00462708" w:rsidRDefault="00000000">
      <w:pPr>
        <w:pStyle w:val="Titolo1"/>
        <w:rPr>
          <w:lang w:val="it-IT"/>
        </w:rPr>
      </w:pPr>
      <w:r w:rsidRPr="00462708">
        <w:rPr>
          <w:lang w:val="it-IT"/>
        </w:rPr>
        <w:t>2. LINEE DI INTERVENTO PER LE QUALI IL SOGGETTO SI CANDIDA</w:t>
      </w:r>
    </w:p>
    <w:p w14:paraId="286A4DB1" w14:textId="77777777" w:rsidR="00BE6F50" w:rsidRPr="00462708" w:rsidRDefault="00000000">
      <w:pPr>
        <w:rPr>
          <w:lang w:val="it-IT"/>
        </w:rPr>
      </w:pPr>
      <w:r w:rsidRPr="00462708">
        <w:rPr>
          <w:lang w:val="it-IT"/>
        </w:rPr>
        <w:t>Selezionare una o più linee e specificare sinteticamente il contributo che si intende apportare.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3320"/>
        <w:gridCol w:w="3321"/>
        <w:gridCol w:w="3321"/>
      </w:tblGrid>
      <w:tr w:rsidR="00BE6F50" w14:paraId="35E005EA" w14:textId="77777777">
        <w:trPr>
          <w:tblHeader/>
          <w:jc w:val="center"/>
        </w:trPr>
        <w:tc>
          <w:tcPr>
            <w:tcW w:w="3324" w:type="dxa"/>
            <w:vAlign w:val="center"/>
          </w:tcPr>
          <w:p w14:paraId="113351F3" w14:textId="77777777" w:rsidR="00BE6F50" w:rsidRDefault="00000000">
            <w:r>
              <w:rPr>
                <w:b/>
                <w:sz w:val="17"/>
              </w:rPr>
              <w:t>Selezione</w:t>
            </w:r>
          </w:p>
        </w:tc>
        <w:tc>
          <w:tcPr>
            <w:tcW w:w="3324" w:type="dxa"/>
            <w:vAlign w:val="center"/>
          </w:tcPr>
          <w:p w14:paraId="78DB9829" w14:textId="77777777" w:rsidR="00BE6F50" w:rsidRDefault="00000000">
            <w:r>
              <w:rPr>
                <w:b/>
                <w:sz w:val="17"/>
              </w:rPr>
              <w:t>Linea</w:t>
            </w:r>
          </w:p>
        </w:tc>
        <w:tc>
          <w:tcPr>
            <w:tcW w:w="3324" w:type="dxa"/>
            <w:vAlign w:val="center"/>
          </w:tcPr>
          <w:p w14:paraId="1B6968A3" w14:textId="77777777" w:rsidR="00BE6F50" w:rsidRDefault="00000000">
            <w:r>
              <w:rPr>
                <w:b/>
                <w:sz w:val="17"/>
              </w:rPr>
              <w:t>Contributo/ruolo proposto</w:t>
            </w:r>
          </w:p>
        </w:tc>
      </w:tr>
      <w:tr w:rsidR="00BE6F50" w:rsidRPr="00B637DC" w14:paraId="526B77FB" w14:textId="77777777">
        <w:trPr>
          <w:jc w:val="center"/>
        </w:trPr>
        <w:tc>
          <w:tcPr>
            <w:tcW w:w="3324" w:type="dxa"/>
            <w:vAlign w:val="center"/>
          </w:tcPr>
          <w:p w14:paraId="6E4FAD88" w14:textId="77777777" w:rsidR="00BE6F50" w:rsidRDefault="00000000">
            <w:r>
              <w:rPr>
                <w:sz w:val="17"/>
              </w:rPr>
              <w:t>☐</w:t>
            </w:r>
          </w:p>
        </w:tc>
        <w:tc>
          <w:tcPr>
            <w:tcW w:w="3324" w:type="dxa"/>
            <w:vAlign w:val="center"/>
          </w:tcPr>
          <w:p w14:paraId="01C13E36" w14:textId="77777777" w:rsidR="00BE6F50" w:rsidRPr="00462708" w:rsidRDefault="00000000">
            <w:pPr>
              <w:rPr>
                <w:lang w:val="it-IT"/>
              </w:rPr>
            </w:pPr>
            <w:r w:rsidRPr="00462708">
              <w:rPr>
                <w:sz w:val="17"/>
                <w:lang w:val="it-IT"/>
              </w:rPr>
              <w:t>A) Valutazione multidimensionale e definizione del Progetto di Vita</w:t>
            </w:r>
          </w:p>
        </w:tc>
        <w:tc>
          <w:tcPr>
            <w:tcW w:w="3324" w:type="dxa"/>
            <w:vAlign w:val="center"/>
          </w:tcPr>
          <w:p w14:paraId="6D7C3E35" w14:textId="77777777" w:rsidR="00BE6F50" w:rsidRPr="00462708" w:rsidRDefault="00BE6F50">
            <w:pPr>
              <w:rPr>
                <w:lang w:val="it-IT"/>
              </w:rPr>
            </w:pPr>
          </w:p>
        </w:tc>
      </w:tr>
      <w:tr w:rsidR="00BE6F50" w:rsidRPr="00B637DC" w14:paraId="6E774A40" w14:textId="77777777">
        <w:trPr>
          <w:jc w:val="center"/>
        </w:trPr>
        <w:tc>
          <w:tcPr>
            <w:tcW w:w="3324" w:type="dxa"/>
            <w:vAlign w:val="center"/>
          </w:tcPr>
          <w:p w14:paraId="7FE6CB58" w14:textId="77777777" w:rsidR="00BE6F50" w:rsidRDefault="00000000">
            <w:r>
              <w:rPr>
                <w:sz w:val="17"/>
              </w:rPr>
              <w:t>☐</w:t>
            </w:r>
          </w:p>
        </w:tc>
        <w:tc>
          <w:tcPr>
            <w:tcW w:w="3324" w:type="dxa"/>
            <w:vAlign w:val="center"/>
          </w:tcPr>
          <w:p w14:paraId="5413F623" w14:textId="77777777" w:rsidR="00BE6F50" w:rsidRPr="00462708" w:rsidRDefault="00000000">
            <w:pPr>
              <w:rPr>
                <w:lang w:val="it-IT"/>
              </w:rPr>
            </w:pPr>
            <w:r w:rsidRPr="00462708">
              <w:rPr>
                <w:sz w:val="17"/>
                <w:lang w:val="it-IT"/>
              </w:rPr>
              <w:t>B) Autonomia personale, sociale e relazionale</w:t>
            </w:r>
          </w:p>
        </w:tc>
        <w:tc>
          <w:tcPr>
            <w:tcW w:w="3324" w:type="dxa"/>
            <w:vAlign w:val="center"/>
          </w:tcPr>
          <w:p w14:paraId="1CD690A2" w14:textId="77777777" w:rsidR="00BE6F50" w:rsidRPr="00462708" w:rsidRDefault="00BE6F50">
            <w:pPr>
              <w:rPr>
                <w:lang w:val="it-IT"/>
              </w:rPr>
            </w:pPr>
          </w:p>
        </w:tc>
      </w:tr>
      <w:tr w:rsidR="00BE6F50" w:rsidRPr="00B637DC" w14:paraId="0AC83BAC" w14:textId="77777777">
        <w:trPr>
          <w:jc w:val="center"/>
        </w:trPr>
        <w:tc>
          <w:tcPr>
            <w:tcW w:w="3324" w:type="dxa"/>
            <w:vAlign w:val="center"/>
          </w:tcPr>
          <w:p w14:paraId="71686A50" w14:textId="77777777" w:rsidR="00BE6F50" w:rsidRDefault="00000000">
            <w:r>
              <w:rPr>
                <w:sz w:val="17"/>
              </w:rPr>
              <w:t>☐</w:t>
            </w:r>
          </w:p>
        </w:tc>
        <w:tc>
          <w:tcPr>
            <w:tcW w:w="3324" w:type="dxa"/>
            <w:vAlign w:val="center"/>
          </w:tcPr>
          <w:p w14:paraId="4DC38303" w14:textId="77777777" w:rsidR="00BE6F50" w:rsidRPr="00462708" w:rsidRDefault="00000000">
            <w:pPr>
              <w:rPr>
                <w:lang w:val="it-IT"/>
              </w:rPr>
            </w:pPr>
            <w:r w:rsidRPr="00462708">
              <w:rPr>
                <w:sz w:val="17"/>
                <w:lang w:val="it-IT"/>
              </w:rPr>
              <w:t>C) Interventi educativi e socioeducativi</w:t>
            </w:r>
          </w:p>
        </w:tc>
        <w:tc>
          <w:tcPr>
            <w:tcW w:w="3324" w:type="dxa"/>
            <w:vAlign w:val="center"/>
          </w:tcPr>
          <w:p w14:paraId="6085DEFB" w14:textId="77777777" w:rsidR="00BE6F50" w:rsidRPr="00462708" w:rsidRDefault="00BE6F50">
            <w:pPr>
              <w:rPr>
                <w:lang w:val="it-IT"/>
              </w:rPr>
            </w:pPr>
          </w:p>
        </w:tc>
      </w:tr>
      <w:tr w:rsidR="00BE6F50" w:rsidRPr="00B637DC" w14:paraId="3C198097" w14:textId="77777777">
        <w:trPr>
          <w:jc w:val="center"/>
        </w:trPr>
        <w:tc>
          <w:tcPr>
            <w:tcW w:w="3324" w:type="dxa"/>
            <w:vAlign w:val="center"/>
          </w:tcPr>
          <w:p w14:paraId="3EA5EBF5" w14:textId="77777777" w:rsidR="00BE6F50" w:rsidRDefault="00000000">
            <w:r>
              <w:rPr>
                <w:sz w:val="17"/>
              </w:rPr>
              <w:t>☐</w:t>
            </w:r>
          </w:p>
        </w:tc>
        <w:tc>
          <w:tcPr>
            <w:tcW w:w="3324" w:type="dxa"/>
            <w:vAlign w:val="center"/>
          </w:tcPr>
          <w:p w14:paraId="7E59F1DD" w14:textId="77777777" w:rsidR="00BE6F50" w:rsidRPr="00462708" w:rsidRDefault="00000000">
            <w:pPr>
              <w:rPr>
                <w:lang w:val="it-IT"/>
              </w:rPr>
            </w:pPr>
            <w:r w:rsidRPr="00462708">
              <w:rPr>
                <w:sz w:val="17"/>
                <w:lang w:val="it-IT"/>
              </w:rPr>
              <w:t>D) Inclusione sociale e partecipazione alla vita della comunità</w:t>
            </w:r>
          </w:p>
        </w:tc>
        <w:tc>
          <w:tcPr>
            <w:tcW w:w="3324" w:type="dxa"/>
            <w:vAlign w:val="center"/>
          </w:tcPr>
          <w:p w14:paraId="5BA09FA6" w14:textId="77777777" w:rsidR="00BE6F50" w:rsidRPr="00462708" w:rsidRDefault="00BE6F50">
            <w:pPr>
              <w:rPr>
                <w:lang w:val="it-IT"/>
              </w:rPr>
            </w:pPr>
          </w:p>
        </w:tc>
      </w:tr>
      <w:tr w:rsidR="00BE6F50" w:rsidRPr="00B637DC" w14:paraId="52840FE1" w14:textId="77777777">
        <w:trPr>
          <w:jc w:val="center"/>
        </w:trPr>
        <w:tc>
          <w:tcPr>
            <w:tcW w:w="3324" w:type="dxa"/>
            <w:vAlign w:val="center"/>
          </w:tcPr>
          <w:p w14:paraId="3967002A" w14:textId="77777777" w:rsidR="00BE6F50" w:rsidRDefault="00000000">
            <w:r>
              <w:rPr>
                <w:sz w:val="17"/>
              </w:rPr>
              <w:lastRenderedPageBreak/>
              <w:t>☐</w:t>
            </w:r>
          </w:p>
        </w:tc>
        <w:tc>
          <w:tcPr>
            <w:tcW w:w="3324" w:type="dxa"/>
            <w:vAlign w:val="center"/>
          </w:tcPr>
          <w:p w14:paraId="3F7E26E5" w14:textId="77777777" w:rsidR="00BE6F50" w:rsidRPr="00462708" w:rsidRDefault="00000000">
            <w:pPr>
              <w:rPr>
                <w:lang w:val="it-IT"/>
              </w:rPr>
            </w:pPr>
            <w:r w:rsidRPr="00462708">
              <w:rPr>
                <w:sz w:val="17"/>
                <w:lang w:val="it-IT"/>
              </w:rPr>
              <w:t>E) Orientamento, formazione e inclusione lavorativa</w:t>
            </w:r>
          </w:p>
        </w:tc>
        <w:tc>
          <w:tcPr>
            <w:tcW w:w="3324" w:type="dxa"/>
            <w:vAlign w:val="center"/>
          </w:tcPr>
          <w:p w14:paraId="65A6FEA6" w14:textId="77777777" w:rsidR="00BE6F50" w:rsidRPr="00462708" w:rsidRDefault="00BE6F50">
            <w:pPr>
              <w:rPr>
                <w:lang w:val="it-IT"/>
              </w:rPr>
            </w:pPr>
          </w:p>
        </w:tc>
      </w:tr>
      <w:tr w:rsidR="00BE6F50" w:rsidRPr="00B637DC" w14:paraId="1937FB66" w14:textId="77777777">
        <w:trPr>
          <w:jc w:val="center"/>
        </w:trPr>
        <w:tc>
          <w:tcPr>
            <w:tcW w:w="3324" w:type="dxa"/>
            <w:vAlign w:val="center"/>
          </w:tcPr>
          <w:p w14:paraId="2F6201F5" w14:textId="77777777" w:rsidR="00BE6F50" w:rsidRDefault="00000000">
            <w:r>
              <w:rPr>
                <w:sz w:val="17"/>
              </w:rPr>
              <w:t>☐</w:t>
            </w:r>
          </w:p>
        </w:tc>
        <w:tc>
          <w:tcPr>
            <w:tcW w:w="3324" w:type="dxa"/>
            <w:vAlign w:val="center"/>
          </w:tcPr>
          <w:p w14:paraId="5DF1D7F6" w14:textId="77777777" w:rsidR="00BE6F50" w:rsidRPr="00462708" w:rsidRDefault="00000000">
            <w:pPr>
              <w:rPr>
                <w:lang w:val="it-IT"/>
              </w:rPr>
            </w:pPr>
            <w:r w:rsidRPr="00462708">
              <w:rPr>
                <w:sz w:val="17"/>
                <w:lang w:val="it-IT"/>
              </w:rPr>
              <w:t>F) Supporto e accompagnamento dei nuclei familiari</w:t>
            </w:r>
          </w:p>
        </w:tc>
        <w:tc>
          <w:tcPr>
            <w:tcW w:w="3324" w:type="dxa"/>
            <w:vAlign w:val="center"/>
          </w:tcPr>
          <w:p w14:paraId="21F6EEE8" w14:textId="77777777" w:rsidR="00BE6F50" w:rsidRPr="00462708" w:rsidRDefault="00BE6F50">
            <w:pPr>
              <w:rPr>
                <w:lang w:val="it-IT"/>
              </w:rPr>
            </w:pPr>
          </w:p>
        </w:tc>
      </w:tr>
      <w:tr w:rsidR="00BE6F50" w:rsidRPr="00B637DC" w14:paraId="373F953D" w14:textId="77777777">
        <w:trPr>
          <w:jc w:val="center"/>
        </w:trPr>
        <w:tc>
          <w:tcPr>
            <w:tcW w:w="3324" w:type="dxa"/>
            <w:vAlign w:val="center"/>
          </w:tcPr>
          <w:p w14:paraId="13B4259D" w14:textId="77777777" w:rsidR="00BE6F50" w:rsidRDefault="00000000">
            <w:r>
              <w:rPr>
                <w:sz w:val="17"/>
              </w:rPr>
              <w:t>☐</w:t>
            </w:r>
          </w:p>
        </w:tc>
        <w:tc>
          <w:tcPr>
            <w:tcW w:w="3324" w:type="dxa"/>
            <w:vAlign w:val="center"/>
          </w:tcPr>
          <w:p w14:paraId="0113BC4D" w14:textId="77777777" w:rsidR="00BE6F50" w:rsidRPr="00462708" w:rsidRDefault="00000000">
            <w:pPr>
              <w:rPr>
                <w:lang w:val="it-IT"/>
              </w:rPr>
            </w:pPr>
            <w:r w:rsidRPr="00462708">
              <w:rPr>
                <w:sz w:val="17"/>
                <w:lang w:val="it-IT"/>
              </w:rPr>
              <w:t>G) Vita indipendente, abitare e permanenza nel contesto di vita</w:t>
            </w:r>
          </w:p>
        </w:tc>
        <w:tc>
          <w:tcPr>
            <w:tcW w:w="3324" w:type="dxa"/>
            <w:vAlign w:val="center"/>
          </w:tcPr>
          <w:p w14:paraId="6D2B754A" w14:textId="77777777" w:rsidR="00BE6F50" w:rsidRPr="00462708" w:rsidRDefault="00BE6F50">
            <w:pPr>
              <w:rPr>
                <w:lang w:val="it-IT"/>
              </w:rPr>
            </w:pPr>
          </w:p>
        </w:tc>
      </w:tr>
      <w:tr w:rsidR="00BE6F50" w:rsidRPr="00B637DC" w14:paraId="7284EA10" w14:textId="77777777">
        <w:trPr>
          <w:jc w:val="center"/>
        </w:trPr>
        <w:tc>
          <w:tcPr>
            <w:tcW w:w="3324" w:type="dxa"/>
            <w:vAlign w:val="center"/>
          </w:tcPr>
          <w:p w14:paraId="1D4D2632" w14:textId="77777777" w:rsidR="00BE6F50" w:rsidRDefault="00000000">
            <w:r>
              <w:rPr>
                <w:sz w:val="17"/>
              </w:rPr>
              <w:t>☐</w:t>
            </w:r>
          </w:p>
        </w:tc>
        <w:tc>
          <w:tcPr>
            <w:tcW w:w="3324" w:type="dxa"/>
            <w:vAlign w:val="center"/>
          </w:tcPr>
          <w:p w14:paraId="33BF0842" w14:textId="77777777" w:rsidR="00BE6F50" w:rsidRPr="00462708" w:rsidRDefault="00000000">
            <w:pPr>
              <w:rPr>
                <w:lang w:val="it-IT"/>
              </w:rPr>
            </w:pPr>
            <w:r w:rsidRPr="00462708">
              <w:rPr>
                <w:sz w:val="17"/>
                <w:lang w:val="it-IT"/>
              </w:rPr>
              <w:t>H) Ausili e tecnologie assistive</w:t>
            </w:r>
          </w:p>
        </w:tc>
        <w:tc>
          <w:tcPr>
            <w:tcW w:w="3324" w:type="dxa"/>
            <w:vAlign w:val="center"/>
          </w:tcPr>
          <w:p w14:paraId="42AC9961" w14:textId="77777777" w:rsidR="00BE6F50" w:rsidRPr="00462708" w:rsidRDefault="00BE6F50">
            <w:pPr>
              <w:rPr>
                <w:lang w:val="it-IT"/>
              </w:rPr>
            </w:pPr>
          </w:p>
        </w:tc>
      </w:tr>
      <w:tr w:rsidR="00BE6F50" w:rsidRPr="00B637DC" w14:paraId="21FEDACA" w14:textId="77777777">
        <w:trPr>
          <w:jc w:val="center"/>
        </w:trPr>
        <w:tc>
          <w:tcPr>
            <w:tcW w:w="3324" w:type="dxa"/>
            <w:vAlign w:val="center"/>
          </w:tcPr>
          <w:p w14:paraId="7014611E" w14:textId="77777777" w:rsidR="00BE6F50" w:rsidRDefault="00000000">
            <w:r>
              <w:rPr>
                <w:sz w:val="17"/>
              </w:rPr>
              <w:t>☐</w:t>
            </w:r>
          </w:p>
        </w:tc>
        <w:tc>
          <w:tcPr>
            <w:tcW w:w="3324" w:type="dxa"/>
            <w:vAlign w:val="center"/>
          </w:tcPr>
          <w:p w14:paraId="58DEBF19" w14:textId="77777777" w:rsidR="00BE6F50" w:rsidRPr="00462708" w:rsidRDefault="00000000">
            <w:pPr>
              <w:rPr>
                <w:lang w:val="it-IT"/>
              </w:rPr>
            </w:pPr>
            <w:r w:rsidRPr="00462708">
              <w:rPr>
                <w:sz w:val="17"/>
                <w:lang w:val="it-IT"/>
              </w:rPr>
              <w:t>I) Tutoraggio, facilitazione e case management</w:t>
            </w:r>
          </w:p>
        </w:tc>
        <w:tc>
          <w:tcPr>
            <w:tcW w:w="3324" w:type="dxa"/>
            <w:vAlign w:val="center"/>
          </w:tcPr>
          <w:p w14:paraId="7455FE04" w14:textId="77777777" w:rsidR="00BE6F50" w:rsidRPr="00462708" w:rsidRDefault="00BE6F50">
            <w:pPr>
              <w:rPr>
                <w:lang w:val="it-IT"/>
              </w:rPr>
            </w:pPr>
          </w:p>
        </w:tc>
      </w:tr>
      <w:tr w:rsidR="00BE6F50" w:rsidRPr="00B637DC" w14:paraId="4E277046" w14:textId="77777777">
        <w:trPr>
          <w:jc w:val="center"/>
        </w:trPr>
        <w:tc>
          <w:tcPr>
            <w:tcW w:w="3324" w:type="dxa"/>
            <w:vAlign w:val="center"/>
          </w:tcPr>
          <w:p w14:paraId="491C2A42" w14:textId="77777777" w:rsidR="00BE6F50" w:rsidRDefault="00000000">
            <w:r>
              <w:rPr>
                <w:sz w:val="17"/>
              </w:rPr>
              <w:t>☐</w:t>
            </w:r>
          </w:p>
        </w:tc>
        <w:tc>
          <w:tcPr>
            <w:tcW w:w="3324" w:type="dxa"/>
            <w:vAlign w:val="center"/>
          </w:tcPr>
          <w:p w14:paraId="588E0CA1" w14:textId="77777777" w:rsidR="00BE6F50" w:rsidRPr="00462708" w:rsidRDefault="00000000">
            <w:pPr>
              <w:rPr>
                <w:lang w:val="it-IT"/>
              </w:rPr>
            </w:pPr>
            <w:r w:rsidRPr="00462708">
              <w:rPr>
                <w:sz w:val="17"/>
                <w:lang w:val="it-IT"/>
              </w:rPr>
              <w:t>J) Ulteriori azioni coerenti con l’Avviso regionale e il Progetto di Vita</w:t>
            </w:r>
          </w:p>
        </w:tc>
        <w:tc>
          <w:tcPr>
            <w:tcW w:w="3324" w:type="dxa"/>
            <w:vAlign w:val="center"/>
          </w:tcPr>
          <w:p w14:paraId="5C87507B" w14:textId="77777777" w:rsidR="00BE6F50" w:rsidRPr="00462708" w:rsidRDefault="00BE6F50">
            <w:pPr>
              <w:rPr>
                <w:lang w:val="it-IT"/>
              </w:rPr>
            </w:pPr>
          </w:p>
        </w:tc>
      </w:tr>
    </w:tbl>
    <w:p w14:paraId="5A0B155B" w14:textId="77777777" w:rsidR="00BE6F50" w:rsidRPr="00462708" w:rsidRDefault="00000000">
      <w:pPr>
        <w:pStyle w:val="Titolo1"/>
        <w:rPr>
          <w:lang w:val="it-IT"/>
        </w:rPr>
      </w:pPr>
      <w:r w:rsidRPr="00462708">
        <w:rPr>
          <w:lang w:val="it-IT"/>
        </w:rPr>
        <w:t>3. SINTESI DELLA PROPOSTA PROGETTUALE</w:t>
      </w:r>
    </w:p>
    <w:p w14:paraId="763F1B6C" w14:textId="74C9E0B9" w:rsidR="00BE6F50" w:rsidRPr="00462708" w:rsidRDefault="00B637DC" w:rsidP="00B637DC">
      <w:pPr>
        <w:jc w:val="both"/>
        <w:rPr>
          <w:lang w:val="it-IT"/>
        </w:rPr>
      </w:pPr>
      <w:r w:rsidRPr="00B637DC">
        <w:rPr>
          <w:i/>
          <w:lang w:val="it-IT"/>
        </w:rPr>
        <w:t>Descrivere in modo sintetico finalità, obiettivi generali, destinatari, principali linee di intervento e risultati attesi, evidenziando la coerenza con gli obiettivi di cui all’art. 5 dell’Avviso</w:t>
      </w:r>
      <w:r w:rsidR="00000000" w:rsidRPr="00462708">
        <w:rPr>
          <w:i/>
          <w:lang w:val="it-IT"/>
        </w:rPr>
        <w:t>.  [MAX 3.000 caratteri]</w:t>
      </w:r>
    </w:p>
    <w:p w14:paraId="6E0BF67E" w14:textId="77777777" w:rsidR="00BE6F50" w:rsidRPr="00462708" w:rsidRDefault="00000000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5BFC2E24" w14:textId="77777777" w:rsidR="00BE6F50" w:rsidRPr="00462708" w:rsidRDefault="00000000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74830A58" w14:textId="77777777" w:rsidR="00BE6F50" w:rsidRPr="00462708" w:rsidRDefault="00000000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6230C80E" w14:textId="77777777" w:rsidR="00BE6F50" w:rsidRPr="00462708" w:rsidRDefault="00000000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0477A51F" w14:textId="77777777" w:rsidR="00BE6F50" w:rsidRPr="00462708" w:rsidRDefault="00000000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7D06362E" w14:textId="77777777" w:rsidR="00BE6F50" w:rsidRPr="00462708" w:rsidRDefault="00000000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72596B15" w14:textId="77777777" w:rsidR="00BE6F50" w:rsidRPr="00462708" w:rsidRDefault="00000000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6B6E05E1" w14:textId="77777777" w:rsidR="00BE6F50" w:rsidRPr="00462708" w:rsidRDefault="00000000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76E46F50" w14:textId="77777777" w:rsidR="00BE6F50" w:rsidRPr="00462708" w:rsidRDefault="00000000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348F4387" w14:textId="77777777" w:rsidR="00BE6F50" w:rsidRPr="00462708" w:rsidRDefault="00000000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771E686F" w14:textId="77777777" w:rsidR="00BE6F50" w:rsidRPr="00462708" w:rsidRDefault="00000000">
      <w:pPr>
        <w:pStyle w:val="Titolo1"/>
        <w:rPr>
          <w:lang w:val="it-IT"/>
        </w:rPr>
      </w:pPr>
      <w:r w:rsidRPr="00462708">
        <w:rPr>
          <w:lang w:val="it-IT"/>
        </w:rPr>
        <w:t>4. ANALISI DEL BISOGNO E FABBISOGNO TERRITORIALE</w:t>
      </w:r>
    </w:p>
    <w:p w14:paraId="649954B8" w14:textId="4E28B5AA" w:rsidR="00BE6F50" w:rsidRPr="00462708" w:rsidRDefault="00B637DC" w:rsidP="00B637DC">
      <w:pPr>
        <w:jc w:val="both"/>
        <w:rPr>
          <w:lang w:val="it-IT"/>
        </w:rPr>
      </w:pPr>
      <w:r w:rsidRPr="00B637DC">
        <w:rPr>
          <w:i/>
          <w:lang w:val="it-IT"/>
        </w:rPr>
        <w:t>Illustrare i bisogni rilevati, le fonti informative utilizzate e le modalità di quantificazione del fabbisogno dichiarato, con specifico riferimento al territorio dell’Ambito S01_3</w:t>
      </w:r>
      <w:r w:rsidR="00000000" w:rsidRPr="00462708">
        <w:rPr>
          <w:i/>
          <w:lang w:val="it-IT"/>
        </w:rPr>
        <w:t>.  [MAX 1.000 caratteri]</w:t>
      </w:r>
    </w:p>
    <w:p w14:paraId="69541459" w14:textId="77777777" w:rsidR="00BE6F50" w:rsidRPr="00462708" w:rsidRDefault="00000000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599D7DB0" w14:textId="77777777" w:rsidR="00BE6F50" w:rsidRPr="00462708" w:rsidRDefault="00000000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09EB9D3C" w14:textId="77777777" w:rsidR="00BE6F50" w:rsidRPr="00462708" w:rsidRDefault="00000000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2EFBC789" w14:textId="77777777" w:rsidR="00BE6F50" w:rsidRPr="00462708" w:rsidRDefault="00000000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0C22AA37" w14:textId="77777777" w:rsidR="00BE6F50" w:rsidRPr="00462708" w:rsidRDefault="00000000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28E8B27C" w14:textId="77777777" w:rsidR="00BE6F50" w:rsidRPr="00462708" w:rsidRDefault="00000000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021402DC" w14:textId="77777777" w:rsidR="00BE6F50" w:rsidRPr="00462708" w:rsidRDefault="00000000">
      <w:pPr>
        <w:pStyle w:val="Titolo1"/>
        <w:rPr>
          <w:lang w:val="it-IT"/>
        </w:rPr>
      </w:pPr>
      <w:r w:rsidRPr="00462708">
        <w:rPr>
          <w:lang w:val="it-IT"/>
        </w:rPr>
        <w:lastRenderedPageBreak/>
        <w:t>5. INDIVIDUAZIONE, SELEZIONE E PRESA IN CARICO DEI DESTINATARI</w:t>
      </w:r>
    </w:p>
    <w:p w14:paraId="54BE7428" w14:textId="4F9E1B4C" w:rsidR="00BE6F50" w:rsidRPr="00462708" w:rsidRDefault="00B637DC" w:rsidP="00B637DC">
      <w:pPr>
        <w:jc w:val="both"/>
        <w:rPr>
          <w:lang w:val="it-IT"/>
        </w:rPr>
      </w:pPr>
      <w:r w:rsidRPr="00B637DC">
        <w:rPr>
          <w:i/>
          <w:lang w:val="it-IT"/>
        </w:rPr>
        <w:t>Descrivere le modalità di individuazione, selezione e presa in carico dei destinatari, assicurando criteri trasparenti, tracciabili e coerenti con il fabbisogno rilevato e con i requisiti previsti dall’Avviso regionale</w:t>
      </w:r>
      <w:r w:rsidR="00000000" w:rsidRPr="00462708">
        <w:rPr>
          <w:i/>
          <w:lang w:val="it-IT"/>
        </w:rPr>
        <w:t>.  [MAX 1.000 caratteri]</w:t>
      </w:r>
    </w:p>
    <w:p w14:paraId="297B1241" w14:textId="77777777" w:rsidR="00BE6F50" w:rsidRPr="00462708" w:rsidRDefault="00000000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71780B6C" w14:textId="77777777" w:rsidR="00BE6F50" w:rsidRPr="00462708" w:rsidRDefault="00000000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255B16D6" w14:textId="77777777" w:rsidR="00BE6F50" w:rsidRPr="00462708" w:rsidRDefault="00000000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3287D919" w14:textId="77777777" w:rsidR="00BE6F50" w:rsidRPr="00462708" w:rsidRDefault="00000000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20A06741" w14:textId="77777777" w:rsidR="00BE6F50" w:rsidRPr="00462708" w:rsidRDefault="00000000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44A5F3EB" w14:textId="77777777" w:rsidR="00BE6F50" w:rsidRPr="00462708" w:rsidRDefault="00000000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2D8B46E7" w14:textId="77777777" w:rsidR="00BE6F50" w:rsidRPr="00462708" w:rsidRDefault="00000000">
      <w:pPr>
        <w:pStyle w:val="Titolo1"/>
        <w:rPr>
          <w:lang w:val="it-IT"/>
        </w:rPr>
      </w:pPr>
      <w:r w:rsidRPr="00462708">
        <w:rPr>
          <w:lang w:val="it-IT"/>
        </w:rPr>
        <w:t>6. PROGETTO DI VITA E VALUTAZIONE MULTIDIMENSIONALE</w:t>
      </w:r>
    </w:p>
    <w:p w14:paraId="532BDF2A" w14:textId="4F184192" w:rsidR="00BE6F50" w:rsidRPr="00462708" w:rsidRDefault="00B637DC" w:rsidP="00B637DC">
      <w:pPr>
        <w:jc w:val="both"/>
        <w:rPr>
          <w:lang w:val="it-IT"/>
        </w:rPr>
      </w:pPr>
      <w:r w:rsidRPr="00B637DC">
        <w:rPr>
          <w:i/>
          <w:lang w:val="it-IT"/>
        </w:rPr>
        <w:t>Descrivere come il contributo proposto sostiene la valutazione multidimensionale, la definizione, l’attuazione e l’aggiornamento dei Progetti di Vita individuali, personalizzati e partecipati</w:t>
      </w:r>
      <w:r w:rsidR="00000000" w:rsidRPr="00462708">
        <w:rPr>
          <w:i/>
          <w:lang w:val="it-IT"/>
        </w:rPr>
        <w:t>.  [MAX 3.000 caratteri]</w:t>
      </w:r>
    </w:p>
    <w:p w14:paraId="551D2087" w14:textId="77777777" w:rsidR="00BE6F50" w:rsidRPr="00462708" w:rsidRDefault="00000000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5975C5D1" w14:textId="77777777" w:rsidR="00BE6F50" w:rsidRPr="00462708" w:rsidRDefault="00000000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1632B68C" w14:textId="77777777" w:rsidR="00BE6F50" w:rsidRPr="00462708" w:rsidRDefault="00000000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3291E79C" w14:textId="77777777" w:rsidR="00BE6F50" w:rsidRPr="00462708" w:rsidRDefault="00000000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226F21D7" w14:textId="77777777" w:rsidR="00BE6F50" w:rsidRPr="00462708" w:rsidRDefault="00000000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1C720A9A" w14:textId="77777777" w:rsidR="00BE6F50" w:rsidRPr="00462708" w:rsidRDefault="00000000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5E0D7316" w14:textId="77777777" w:rsidR="00BE6F50" w:rsidRPr="00462708" w:rsidRDefault="00000000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4504F539" w14:textId="77777777" w:rsidR="00BE6F50" w:rsidRPr="00462708" w:rsidRDefault="00000000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6A406A90" w14:textId="77777777" w:rsidR="00BE6F50" w:rsidRPr="00462708" w:rsidRDefault="00000000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54116340" w14:textId="3D4407E3" w:rsidR="00B637DC" w:rsidRDefault="00000000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7A4C022A" w14:textId="77777777" w:rsidR="00B637DC" w:rsidRDefault="00B637DC">
      <w:pPr>
        <w:rPr>
          <w:lang w:val="it-IT"/>
        </w:rPr>
      </w:pPr>
    </w:p>
    <w:p w14:paraId="3F18E20C" w14:textId="03D8605C" w:rsidR="00B637DC" w:rsidRPr="00462708" w:rsidRDefault="00B637DC" w:rsidP="00B637DC">
      <w:pPr>
        <w:pStyle w:val="Titolo1"/>
        <w:rPr>
          <w:lang w:val="it-IT"/>
        </w:rPr>
      </w:pPr>
      <w:r>
        <w:rPr>
          <w:lang w:val="it-IT"/>
        </w:rPr>
        <w:t>7</w:t>
      </w:r>
      <w:r w:rsidRPr="00462708">
        <w:rPr>
          <w:lang w:val="it-IT"/>
        </w:rPr>
        <w:t xml:space="preserve">. FIGURE PROFESSIONALI E COMPETENZE </w:t>
      </w:r>
    </w:p>
    <w:p w14:paraId="38A4BFF9" w14:textId="0BF17EF3" w:rsidR="00B637DC" w:rsidRDefault="00B637DC" w:rsidP="00B637DC">
      <w:pPr>
        <w:rPr>
          <w:i/>
          <w:lang w:val="it-IT"/>
        </w:rPr>
      </w:pPr>
      <w:r w:rsidRPr="00B637DC">
        <w:rPr>
          <w:i/>
          <w:lang w:val="it-IT"/>
        </w:rPr>
        <w:t>Indicare le figure professionali e le competenze che si intendono mettere a disposizione, specificandone qualifiche, esperienza e ruolo nell’ambito delle attività proposte</w:t>
      </w:r>
      <w:r w:rsidRPr="00462708">
        <w:rPr>
          <w:i/>
          <w:lang w:val="it-IT"/>
        </w:rPr>
        <w:t xml:space="preserve">.  </w:t>
      </w:r>
      <w:r w:rsidRPr="00B637DC">
        <w:rPr>
          <w:i/>
          <w:lang w:val="it-IT"/>
        </w:rPr>
        <w:t>[MAX 1.000 caratteri]</w:t>
      </w:r>
    </w:p>
    <w:p w14:paraId="73D44A91" w14:textId="77777777" w:rsidR="00B637DC" w:rsidRDefault="00B637DC" w:rsidP="00B637DC">
      <w:pPr>
        <w:rPr>
          <w:i/>
          <w:lang w:val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B637DC" w14:paraId="30194952" w14:textId="77777777" w:rsidTr="00B637DC">
        <w:tc>
          <w:tcPr>
            <w:tcW w:w="1992" w:type="dxa"/>
          </w:tcPr>
          <w:p w14:paraId="5E202846" w14:textId="1AAD4E69" w:rsidR="00B637DC" w:rsidRDefault="00B637DC" w:rsidP="00B637DC">
            <w:pPr>
              <w:jc w:val="center"/>
              <w:rPr>
                <w:lang w:val="it-IT"/>
              </w:rPr>
            </w:pPr>
            <w:r w:rsidRPr="00B637DC">
              <w:t>Figura professionale</w:t>
            </w:r>
          </w:p>
        </w:tc>
        <w:tc>
          <w:tcPr>
            <w:tcW w:w="1992" w:type="dxa"/>
          </w:tcPr>
          <w:p w14:paraId="12B5E9B0" w14:textId="00A55ECD" w:rsidR="00B637DC" w:rsidRDefault="00B637DC" w:rsidP="00B637DC">
            <w:pPr>
              <w:jc w:val="center"/>
              <w:rPr>
                <w:lang w:val="it-IT"/>
              </w:rPr>
            </w:pPr>
            <w:r w:rsidRPr="00B637DC">
              <w:t>Qualifica/titolo</w:t>
            </w:r>
          </w:p>
        </w:tc>
        <w:tc>
          <w:tcPr>
            <w:tcW w:w="1992" w:type="dxa"/>
          </w:tcPr>
          <w:p w14:paraId="67D2B9C3" w14:textId="310702E8" w:rsidR="00B637DC" w:rsidRDefault="00B637DC" w:rsidP="00B637DC">
            <w:pPr>
              <w:jc w:val="center"/>
              <w:rPr>
                <w:lang w:val="it-IT"/>
              </w:rPr>
            </w:pPr>
            <w:r w:rsidRPr="00B637DC">
              <w:t>Esperienza pertinente</w:t>
            </w:r>
          </w:p>
        </w:tc>
        <w:tc>
          <w:tcPr>
            <w:tcW w:w="1993" w:type="dxa"/>
          </w:tcPr>
          <w:p w14:paraId="1A2D49DB" w14:textId="35B973BE" w:rsidR="00B637DC" w:rsidRDefault="00B637DC" w:rsidP="00B637DC">
            <w:pPr>
              <w:jc w:val="center"/>
              <w:rPr>
                <w:lang w:val="it-IT"/>
              </w:rPr>
            </w:pPr>
            <w:r w:rsidRPr="00B637DC">
              <w:t>Funzione proposta</w:t>
            </w:r>
          </w:p>
        </w:tc>
        <w:tc>
          <w:tcPr>
            <w:tcW w:w="1993" w:type="dxa"/>
          </w:tcPr>
          <w:p w14:paraId="56770C22" w14:textId="7126697A" w:rsidR="00B637DC" w:rsidRDefault="00B637DC" w:rsidP="00B637DC">
            <w:pPr>
              <w:jc w:val="center"/>
              <w:rPr>
                <w:lang w:val="it-IT"/>
              </w:rPr>
            </w:pPr>
            <w:r w:rsidRPr="00B637DC">
              <w:t>Impegno indicativo</w:t>
            </w:r>
          </w:p>
        </w:tc>
      </w:tr>
      <w:tr w:rsidR="00B637DC" w14:paraId="590970BB" w14:textId="77777777" w:rsidTr="00B637DC">
        <w:tc>
          <w:tcPr>
            <w:tcW w:w="1992" w:type="dxa"/>
          </w:tcPr>
          <w:p w14:paraId="551EA7E1" w14:textId="77777777" w:rsidR="00B637DC" w:rsidRDefault="00B637DC" w:rsidP="00B637DC">
            <w:pPr>
              <w:rPr>
                <w:lang w:val="it-IT"/>
              </w:rPr>
            </w:pPr>
          </w:p>
        </w:tc>
        <w:tc>
          <w:tcPr>
            <w:tcW w:w="1992" w:type="dxa"/>
          </w:tcPr>
          <w:p w14:paraId="141B3B75" w14:textId="77777777" w:rsidR="00B637DC" w:rsidRDefault="00B637DC" w:rsidP="00B637DC">
            <w:pPr>
              <w:rPr>
                <w:lang w:val="it-IT"/>
              </w:rPr>
            </w:pPr>
          </w:p>
        </w:tc>
        <w:tc>
          <w:tcPr>
            <w:tcW w:w="1992" w:type="dxa"/>
          </w:tcPr>
          <w:p w14:paraId="73C4AD60" w14:textId="77777777" w:rsidR="00B637DC" w:rsidRDefault="00B637DC" w:rsidP="00B637DC">
            <w:pPr>
              <w:rPr>
                <w:lang w:val="it-IT"/>
              </w:rPr>
            </w:pPr>
          </w:p>
        </w:tc>
        <w:tc>
          <w:tcPr>
            <w:tcW w:w="1993" w:type="dxa"/>
          </w:tcPr>
          <w:p w14:paraId="5B3C2CB7" w14:textId="77777777" w:rsidR="00B637DC" w:rsidRDefault="00B637DC" w:rsidP="00B637DC">
            <w:pPr>
              <w:rPr>
                <w:lang w:val="it-IT"/>
              </w:rPr>
            </w:pPr>
          </w:p>
        </w:tc>
        <w:tc>
          <w:tcPr>
            <w:tcW w:w="1993" w:type="dxa"/>
          </w:tcPr>
          <w:p w14:paraId="2E8C579A" w14:textId="77777777" w:rsidR="00B637DC" w:rsidRDefault="00B637DC" w:rsidP="00B637DC">
            <w:pPr>
              <w:rPr>
                <w:lang w:val="it-IT"/>
              </w:rPr>
            </w:pPr>
          </w:p>
        </w:tc>
      </w:tr>
      <w:tr w:rsidR="00B637DC" w14:paraId="72932C2F" w14:textId="77777777" w:rsidTr="00B637DC">
        <w:tc>
          <w:tcPr>
            <w:tcW w:w="1992" w:type="dxa"/>
          </w:tcPr>
          <w:p w14:paraId="5A36A234" w14:textId="77777777" w:rsidR="00B637DC" w:rsidRDefault="00B637DC" w:rsidP="00B637DC">
            <w:pPr>
              <w:rPr>
                <w:lang w:val="it-IT"/>
              </w:rPr>
            </w:pPr>
          </w:p>
        </w:tc>
        <w:tc>
          <w:tcPr>
            <w:tcW w:w="1992" w:type="dxa"/>
          </w:tcPr>
          <w:p w14:paraId="7CF990C9" w14:textId="77777777" w:rsidR="00B637DC" w:rsidRDefault="00B637DC" w:rsidP="00B637DC">
            <w:pPr>
              <w:rPr>
                <w:lang w:val="it-IT"/>
              </w:rPr>
            </w:pPr>
          </w:p>
        </w:tc>
        <w:tc>
          <w:tcPr>
            <w:tcW w:w="1992" w:type="dxa"/>
          </w:tcPr>
          <w:p w14:paraId="0D345E71" w14:textId="77777777" w:rsidR="00B637DC" w:rsidRDefault="00B637DC" w:rsidP="00B637DC">
            <w:pPr>
              <w:rPr>
                <w:lang w:val="it-IT"/>
              </w:rPr>
            </w:pPr>
          </w:p>
        </w:tc>
        <w:tc>
          <w:tcPr>
            <w:tcW w:w="1993" w:type="dxa"/>
          </w:tcPr>
          <w:p w14:paraId="2D17CC6D" w14:textId="77777777" w:rsidR="00B637DC" w:rsidRDefault="00B637DC" w:rsidP="00B637DC">
            <w:pPr>
              <w:rPr>
                <w:lang w:val="it-IT"/>
              </w:rPr>
            </w:pPr>
          </w:p>
        </w:tc>
        <w:tc>
          <w:tcPr>
            <w:tcW w:w="1993" w:type="dxa"/>
          </w:tcPr>
          <w:p w14:paraId="050A2DFE" w14:textId="77777777" w:rsidR="00B637DC" w:rsidRDefault="00B637DC" w:rsidP="00B637DC">
            <w:pPr>
              <w:rPr>
                <w:lang w:val="it-IT"/>
              </w:rPr>
            </w:pPr>
          </w:p>
        </w:tc>
      </w:tr>
      <w:tr w:rsidR="00B637DC" w14:paraId="5DFF76D0" w14:textId="77777777" w:rsidTr="00B637DC">
        <w:tc>
          <w:tcPr>
            <w:tcW w:w="1992" w:type="dxa"/>
          </w:tcPr>
          <w:p w14:paraId="1312E8C9" w14:textId="77777777" w:rsidR="00B637DC" w:rsidRDefault="00B637DC" w:rsidP="00B637DC">
            <w:pPr>
              <w:rPr>
                <w:lang w:val="it-IT"/>
              </w:rPr>
            </w:pPr>
          </w:p>
        </w:tc>
        <w:tc>
          <w:tcPr>
            <w:tcW w:w="1992" w:type="dxa"/>
          </w:tcPr>
          <w:p w14:paraId="57791519" w14:textId="77777777" w:rsidR="00B637DC" w:rsidRDefault="00B637DC" w:rsidP="00B637DC">
            <w:pPr>
              <w:rPr>
                <w:lang w:val="it-IT"/>
              </w:rPr>
            </w:pPr>
          </w:p>
        </w:tc>
        <w:tc>
          <w:tcPr>
            <w:tcW w:w="1992" w:type="dxa"/>
          </w:tcPr>
          <w:p w14:paraId="5B2B551E" w14:textId="77777777" w:rsidR="00B637DC" w:rsidRDefault="00B637DC" w:rsidP="00B637DC">
            <w:pPr>
              <w:rPr>
                <w:lang w:val="it-IT"/>
              </w:rPr>
            </w:pPr>
          </w:p>
        </w:tc>
        <w:tc>
          <w:tcPr>
            <w:tcW w:w="1993" w:type="dxa"/>
          </w:tcPr>
          <w:p w14:paraId="286D5576" w14:textId="77777777" w:rsidR="00B637DC" w:rsidRDefault="00B637DC" w:rsidP="00B637DC">
            <w:pPr>
              <w:rPr>
                <w:lang w:val="it-IT"/>
              </w:rPr>
            </w:pPr>
          </w:p>
        </w:tc>
        <w:tc>
          <w:tcPr>
            <w:tcW w:w="1993" w:type="dxa"/>
          </w:tcPr>
          <w:p w14:paraId="0574697C" w14:textId="77777777" w:rsidR="00B637DC" w:rsidRDefault="00B637DC" w:rsidP="00B637DC">
            <w:pPr>
              <w:rPr>
                <w:lang w:val="it-IT"/>
              </w:rPr>
            </w:pPr>
          </w:p>
        </w:tc>
      </w:tr>
    </w:tbl>
    <w:p w14:paraId="7DDB3663" w14:textId="77777777" w:rsidR="00B637DC" w:rsidRDefault="00B637DC" w:rsidP="00B637DC">
      <w:pPr>
        <w:rPr>
          <w:lang w:val="it-IT"/>
        </w:rPr>
      </w:pPr>
    </w:p>
    <w:p w14:paraId="14D87515" w14:textId="17D805CA" w:rsidR="00B637DC" w:rsidRPr="00462708" w:rsidRDefault="00B637DC" w:rsidP="00B637DC">
      <w:pPr>
        <w:pStyle w:val="Titolo1"/>
        <w:rPr>
          <w:lang w:val="it-IT"/>
        </w:rPr>
      </w:pPr>
      <w:r>
        <w:rPr>
          <w:lang w:val="it-IT"/>
        </w:rPr>
        <w:lastRenderedPageBreak/>
        <w:t>8</w:t>
      </w:r>
      <w:r w:rsidRPr="00462708">
        <w:rPr>
          <w:lang w:val="it-IT"/>
        </w:rPr>
        <w:t>. RACCORDO CON I SERVIZI E MODELLO DI INTEGRAZIONE</w:t>
      </w:r>
    </w:p>
    <w:p w14:paraId="4F106498" w14:textId="698B44D8" w:rsidR="00B637DC" w:rsidRPr="00462708" w:rsidRDefault="00B637DC" w:rsidP="00B637DC">
      <w:pPr>
        <w:jc w:val="both"/>
        <w:rPr>
          <w:lang w:val="it-IT"/>
        </w:rPr>
      </w:pPr>
      <w:r w:rsidRPr="00B637DC">
        <w:rPr>
          <w:i/>
          <w:lang w:val="it-IT"/>
        </w:rPr>
        <w:t>Illustrare le modalità di raccordo e integrazione con i servizi sociali, sanitari, sociosanitari, educativi, formativi e del lavoro, specificando, ove pertinenti, procedure di coordinamento e comunicazione</w:t>
      </w:r>
      <w:r w:rsidRPr="00462708">
        <w:rPr>
          <w:i/>
          <w:lang w:val="it-IT"/>
        </w:rPr>
        <w:t>.  [MAX 1.000 caratteri]</w:t>
      </w:r>
    </w:p>
    <w:p w14:paraId="42EFFD60" w14:textId="77777777" w:rsidR="00B637DC" w:rsidRPr="00462708" w:rsidRDefault="00B637DC" w:rsidP="00B637DC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0BD823C5" w14:textId="77777777" w:rsidR="00B637DC" w:rsidRPr="00462708" w:rsidRDefault="00B637DC" w:rsidP="00B637DC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7DE0F283" w14:textId="77777777" w:rsidR="00B637DC" w:rsidRPr="00462708" w:rsidRDefault="00B637DC" w:rsidP="00B637DC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39C48367" w14:textId="77777777" w:rsidR="00B637DC" w:rsidRPr="00462708" w:rsidRDefault="00B637DC" w:rsidP="00B637DC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42F1CAFA" w14:textId="77777777" w:rsidR="00B637DC" w:rsidRPr="00462708" w:rsidRDefault="00B637DC" w:rsidP="00B637DC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5104BA60" w14:textId="77777777" w:rsidR="00B637DC" w:rsidRPr="00462708" w:rsidRDefault="00B637DC" w:rsidP="00B637DC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34C5BE34" w14:textId="469CD2C2" w:rsidR="00B637DC" w:rsidRPr="00462708" w:rsidRDefault="00B637DC" w:rsidP="00B637DC">
      <w:pPr>
        <w:pStyle w:val="Titolo1"/>
        <w:rPr>
          <w:lang w:val="it-IT"/>
        </w:rPr>
      </w:pPr>
      <w:r>
        <w:rPr>
          <w:lang w:val="it-IT"/>
        </w:rPr>
        <w:t>9</w:t>
      </w:r>
      <w:r w:rsidRPr="00462708">
        <w:rPr>
          <w:lang w:val="it-IT"/>
        </w:rPr>
        <w:t>. RETE TERRITORIALE GIÀ ATTIVA</w:t>
      </w:r>
    </w:p>
    <w:p w14:paraId="211E8E69" w14:textId="68183358" w:rsidR="00B637DC" w:rsidRPr="00B637DC" w:rsidRDefault="00B637DC" w:rsidP="00B637DC">
      <w:pPr>
        <w:jc w:val="both"/>
        <w:rPr>
          <w:lang w:val="it-IT"/>
        </w:rPr>
      </w:pPr>
      <w:r w:rsidRPr="00B637DC">
        <w:rPr>
          <w:i/>
          <w:lang w:val="it-IT"/>
        </w:rPr>
        <w:t>Indicare l’eventuale rete territoriale già attiva e pertinente rispetto alle finalità dell’intervento, specificando i principali soggetti coinvolti e le forme di collaborazione</w:t>
      </w:r>
      <w:r w:rsidRPr="00462708">
        <w:rPr>
          <w:i/>
          <w:lang w:val="it-IT"/>
        </w:rPr>
        <w:t xml:space="preserve">.  </w:t>
      </w:r>
      <w:r w:rsidRPr="00B637DC">
        <w:rPr>
          <w:i/>
          <w:lang w:val="it-IT"/>
        </w:rPr>
        <w:t>[MAX 1.000 caratteri]</w:t>
      </w:r>
    </w:p>
    <w:p w14:paraId="2C4A0A7E" w14:textId="77777777" w:rsidR="00B637DC" w:rsidRPr="00B637DC" w:rsidRDefault="00B637DC" w:rsidP="00B637DC">
      <w:pPr>
        <w:rPr>
          <w:lang w:val="it-IT"/>
        </w:rPr>
      </w:pPr>
      <w:r w:rsidRPr="00B637DC">
        <w:rPr>
          <w:lang w:val="it-IT"/>
        </w:rPr>
        <w:t>________________________________________________________________________________</w:t>
      </w:r>
    </w:p>
    <w:p w14:paraId="2F814E07" w14:textId="77777777" w:rsidR="00B637DC" w:rsidRPr="00B637DC" w:rsidRDefault="00B637DC" w:rsidP="00B637DC">
      <w:pPr>
        <w:rPr>
          <w:lang w:val="it-IT"/>
        </w:rPr>
      </w:pPr>
      <w:r w:rsidRPr="00B637DC">
        <w:rPr>
          <w:lang w:val="it-IT"/>
        </w:rPr>
        <w:t>________________________________________________________________________________</w:t>
      </w:r>
    </w:p>
    <w:p w14:paraId="0E9B3C9C" w14:textId="77777777" w:rsidR="00B637DC" w:rsidRPr="00B637DC" w:rsidRDefault="00B637DC" w:rsidP="00B637DC">
      <w:pPr>
        <w:rPr>
          <w:lang w:val="it-IT"/>
        </w:rPr>
      </w:pPr>
      <w:r w:rsidRPr="00B637DC">
        <w:rPr>
          <w:lang w:val="it-IT"/>
        </w:rPr>
        <w:t>________________________________________________________________________________</w:t>
      </w:r>
    </w:p>
    <w:p w14:paraId="7470ECE2" w14:textId="77777777" w:rsidR="00B637DC" w:rsidRPr="00B637DC" w:rsidRDefault="00B637DC" w:rsidP="00B637DC">
      <w:pPr>
        <w:rPr>
          <w:lang w:val="it-IT"/>
        </w:rPr>
      </w:pPr>
      <w:r w:rsidRPr="00B637DC">
        <w:rPr>
          <w:lang w:val="it-IT"/>
        </w:rPr>
        <w:t>________________________________________________________________________________</w:t>
      </w:r>
    </w:p>
    <w:p w14:paraId="2B3C8D7E" w14:textId="77777777" w:rsidR="00B637DC" w:rsidRPr="00B637DC" w:rsidRDefault="00B637DC" w:rsidP="00B637DC">
      <w:pPr>
        <w:rPr>
          <w:lang w:val="it-IT"/>
        </w:rPr>
      </w:pPr>
      <w:r w:rsidRPr="00B637DC">
        <w:rPr>
          <w:lang w:val="it-IT"/>
        </w:rPr>
        <w:t>________________________________________________________________________________</w:t>
      </w:r>
    </w:p>
    <w:p w14:paraId="4D0CEA1F" w14:textId="77777777" w:rsidR="00B637DC" w:rsidRPr="00B637DC" w:rsidRDefault="00B637DC" w:rsidP="00B637DC">
      <w:pPr>
        <w:rPr>
          <w:lang w:val="it-IT"/>
        </w:rPr>
      </w:pPr>
      <w:r w:rsidRPr="00B637DC">
        <w:rPr>
          <w:lang w:val="it-IT"/>
        </w:rPr>
        <w:t>________________________________________________________________________________</w:t>
      </w:r>
    </w:p>
    <w:p w14:paraId="7BF028FD" w14:textId="77777777" w:rsidR="00B637DC" w:rsidRPr="00B637DC" w:rsidRDefault="00B637DC" w:rsidP="00B637DC">
      <w:pPr>
        <w:pStyle w:val="Titolo1"/>
        <w:rPr>
          <w:lang w:val="it-IT"/>
        </w:rPr>
      </w:pPr>
      <w:r w:rsidRPr="00B637DC">
        <w:rPr>
          <w:lang w:val="it-IT"/>
        </w:rPr>
        <w:t>1</w:t>
      </w:r>
      <w:r>
        <w:rPr>
          <w:lang w:val="it-IT"/>
        </w:rPr>
        <w:t>0</w:t>
      </w:r>
      <w:r w:rsidRPr="00B637DC">
        <w:rPr>
          <w:lang w:val="it-IT"/>
        </w:rPr>
        <w:t>. ORGANIZZAZIONE, MONITORAGGIO E VALUTAZIONE</w:t>
      </w:r>
    </w:p>
    <w:p w14:paraId="476160A7" w14:textId="03887E97" w:rsidR="00B637DC" w:rsidRPr="00462708" w:rsidRDefault="00B637DC" w:rsidP="00B637DC">
      <w:pPr>
        <w:jc w:val="both"/>
        <w:rPr>
          <w:lang w:val="it-IT"/>
        </w:rPr>
      </w:pPr>
      <w:r w:rsidRPr="00B637DC">
        <w:rPr>
          <w:i/>
          <w:lang w:val="it-IT"/>
        </w:rPr>
        <w:t>Descrivere il modello organizzativo e le modalità di monitoraggio e valutazione, con particolare riferimento alla rilevazione dei dati fisici, procedurali e finanziari, alle responsabilità, alla frequenza delle verifiche, agli indicatori, alla valutazione dei risultati e alla gestione di eventuali criticità</w:t>
      </w:r>
      <w:r w:rsidRPr="00462708">
        <w:rPr>
          <w:i/>
          <w:lang w:val="it-IT"/>
        </w:rPr>
        <w:t>.  [MAX 1.000 caratteri]</w:t>
      </w:r>
    </w:p>
    <w:p w14:paraId="7DC5D27D" w14:textId="77777777" w:rsidR="00B637DC" w:rsidRPr="00462708" w:rsidRDefault="00B637DC" w:rsidP="00B637DC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2928EDDD" w14:textId="77777777" w:rsidR="00B637DC" w:rsidRPr="00462708" w:rsidRDefault="00B637DC" w:rsidP="00B637DC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2239F2DB" w14:textId="77777777" w:rsidR="00B637DC" w:rsidRPr="00462708" w:rsidRDefault="00B637DC" w:rsidP="00B637DC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24267E8C" w14:textId="77777777" w:rsidR="00B637DC" w:rsidRPr="00462708" w:rsidRDefault="00B637DC" w:rsidP="00B637DC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73D1832B" w14:textId="77777777" w:rsidR="00B637DC" w:rsidRPr="00462708" w:rsidRDefault="00B637DC" w:rsidP="00B637DC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47A1FF4F" w14:textId="77777777" w:rsidR="00B637DC" w:rsidRPr="00462708" w:rsidRDefault="00B637DC" w:rsidP="00B637DC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2CCC48C0" w14:textId="77777777" w:rsidR="00B637DC" w:rsidRPr="00462708" w:rsidRDefault="00B637DC" w:rsidP="00B637DC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1FA754BE" w14:textId="3A3CECA7" w:rsidR="00B637DC" w:rsidRPr="00462708" w:rsidRDefault="00B637DC" w:rsidP="00B637DC">
      <w:pPr>
        <w:pStyle w:val="Titolo1"/>
        <w:rPr>
          <w:lang w:val="it-IT"/>
        </w:rPr>
      </w:pPr>
      <w:r w:rsidRPr="00462708">
        <w:rPr>
          <w:lang w:val="it-IT"/>
        </w:rPr>
        <w:t>1</w:t>
      </w:r>
      <w:r>
        <w:rPr>
          <w:lang w:val="it-IT"/>
        </w:rPr>
        <w:t>1</w:t>
      </w:r>
      <w:r w:rsidRPr="00462708">
        <w:rPr>
          <w:lang w:val="it-IT"/>
        </w:rPr>
        <w:t>. RISORSE E APPORTI ULTERIORI AL PARTENARIATO</w:t>
      </w:r>
    </w:p>
    <w:p w14:paraId="716AC76D" w14:textId="2FCB8669" w:rsidR="00B637DC" w:rsidRPr="00462708" w:rsidRDefault="00B637DC" w:rsidP="00B637DC">
      <w:pPr>
        <w:jc w:val="both"/>
        <w:rPr>
          <w:lang w:val="it-IT"/>
        </w:rPr>
      </w:pPr>
      <w:r w:rsidRPr="00B637DC">
        <w:rPr>
          <w:i/>
          <w:lang w:val="it-IT"/>
        </w:rPr>
        <w:t>Descrivere eventuali risorse ulteriori che il soggetto è disponibile ad apportare al partenariato, quali personale aggiuntivo, spazi, attrezzature, tecnologie, mezzi, know-how, reti, attività o altre risorse.</w:t>
      </w:r>
      <w:r>
        <w:rPr>
          <w:i/>
          <w:lang w:val="it-IT"/>
        </w:rPr>
        <w:t xml:space="preserve"> </w:t>
      </w:r>
      <w:r w:rsidRPr="00B637DC">
        <w:rPr>
          <w:i/>
          <w:lang w:val="it-IT"/>
        </w:rPr>
        <w:t>Gli eventuali apporti non costituiscono criterio esclusivo di ammissione</w:t>
      </w:r>
      <w:r w:rsidRPr="00462708">
        <w:rPr>
          <w:i/>
          <w:lang w:val="it-IT"/>
        </w:rPr>
        <w:t>.  [MAX 2.000 caratteri]</w:t>
      </w:r>
    </w:p>
    <w:p w14:paraId="2871889A" w14:textId="77777777" w:rsidR="00B637DC" w:rsidRPr="00462708" w:rsidRDefault="00B637DC" w:rsidP="00B637DC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269233EB" w14:textId="77777777" w:rsidR="00B637DC" w:rsidRPr="00462708" w:rsidRDefault="00B637DC" w:rsidP="00B637DC">
      <w:pPr>
        <w:rPr>
          <w:lang w:val="it-IT"/>
        </w:rPr>
      </w:pPr>
      <w:r w:rsidRPr="00462708">
        <w:rPr>
          <w:lang w:val="it-IT"/>
        </w:rPr>
        <w:lastRenderedPageBreak/>
        <w:t>________________________________________________________________________________</w:t>
      </w:r>
    </w:p>
    <w:p w14:paraId="51DE8C25" w14:textId="77777777" w:rsidR="00B637DC" w:rsidRPr="00462708" w:rsidRDefault="00B637DC" w:rsidP="00B637DC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61B3561C" w14:textId="77777777" w:rsidR="00B637DC" w:rsidRPr="00462708" w:rsidRDefault="00B637DC" w:rsidP="00B637DC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37FB54E0" w14:textId="77777777" w:rsidR="00B637DC" w:rsidRPr="00462708" w:rsidRDefault="00B637DC" w:rsidP="00B637DC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3FF3F402" w14:textId="77777777" w:rsidR="00B637DC" w:rsidRPr="00462708" w:rsidRDefault="00B637DC" w:rsidP="00B637DC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0CE4DA61" w14:textId="77777777" w:rsidR="00B637DC" w:rsidRPr="00462708" w:rsidRDefault="00B637DC" w:rsidP="00B637DC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293E5A79" w14:textId="3D3BB9FE" w:rsidR="00BE6F50" w:rsidRPr="00462708" w:rsidRDefault="00B637DC">
      <w:pPr>
        <w:pStyle w:val="Titolo1"/>
        <w:rPr>
          <w:lang w:val="it-IT"/>
        </w:rPr>
      </w:pPr>
      <w:r>
        <w:rPr>
          <w:lang w:val="it-IT"/>
        </w:rPr>
        <w:t>12</w:t>
      </w:r>
      <w:r w:rsidR="00000000" w:rsidRPr="00462708">
        <w:rPr>
          <w:lang w:val="it-IT"/>
        </w:rPr>
        <w:t xml:space="preserve">. </w:t>
      </w:r>
      <w:r w:rsidRPr="00B637DC">
        <w:rPr>
          <w:lang w:val="it-IT"/>
        </w:rPr>
        <w:t>ATTIVITÀ E RESPONSABILITÀ OPERATIVE PROPOSTE</w:t>
      </w:r>
    </w:p>
    <w:p w14:paraId="582194EB" w14:textId="1932343B" w:rsidR="00BE6F50" w:rsidRPr="00462708" w:rsidRDefault="00B637DC" w:rsidP="00B637DC">
      <w:pPr>
        <w:jc w:val="both"/>
        <w:rPr>
          <w:lang w:val="it-IT"/>
        </w:rPr>
      </w:pPr>
      <w:r w:rsidRPr="00B637DC">
        <w:rPr>
          <w:lang w:val="it-IT"/>
        </w:rPr>
        <w:t>Per ciascuna linea A–J selezionata indicare le attività per le quali il soggetto si candida ad assumere specifiche responsabilità operative nell’ambito del futuro partenariato</w:t>
      </w:r>
      <w:r w:rsidR="00000000" w:rsidRPr="00462708">
        <w:rPr>
          <w:lang w:val="it-IT"/>
        </w:rPr>
        <w:t>.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90"/>
        <w:gridCol w:w="1992"/>
        <w:gridCol w:w="1994"/>
        <w:gridCol w:w="1993"/>
        <w:gridCol w:w="1993"/>
      </w:tblGrid>
      <w:tr w:rsidR="00BE6F50" w14:paraId="60658DE3" w14:textId="77777777" w:rsidTr="00027F46">
        <w:trPr>
          <w:tblHeader/>
          <w:jc w:val="center"/>
        </w:trPr>
        <w:tc>
          <w:tcPr>
            <w:tcW w:w="1990" w:type="dxa"/>
            <w:vAlign w:val="center"/>
          </w:tcPr>
          <w:p w14:paraId="1B5AE7B8" w14:textId="77777777" w:rsidR="00BE6F50" w:rsidRDefault="00000000">
            <w:r>
              <w:rPr>
                <w:b/>
                <w:sz w:val="17"/>
              </w:rPr>
              <w:t>Linea A–J</w:t>
            </w:r>
          </w:p>
        </w:tc>
        <w:tc>
          <w:tcPr>
            <w:tcW w:w="1992" w:type="dxa"/>
            <w:vAlign w:val="center"/>
          </w:tcPr>
          <w:p w14:paraId="09784A59" w14:textId="77777777" w:rsidR="00BE6F50" w:rsidRDefault="00000000">
            <w:r>
              <w:rPr>
                <w:b/>
                <w:sz w:val="17"/>
              </w:rPr>
              <w:t>Attività proposta</w:t>
            </w:r>
          </w:p>
        </w:tc>
        <w:tc>
          <w:tcPr>
            <w:tcW w:w="1994" w:type="dxa"/>
            <w:vAlign w:val="center"/>
          </w:tcPr>
          <w:p w14:paraId="66C8FD44" w14:textId="77777777" w:rsidR="00BE6F50" w:rsidRDefault="00000000">
            <w:r>
              <w:rPr>
                <w:b/>
                <w:sz w:val="17"/>
              </w:rPr>
              <w:t>Modalità/metodologia</w:t>
            </w:r>
          </w:p>
        </w:tc>
        <w:tc>
          <w:tcPr>
            <w:tcW w:w="1993" w:type="dxa"/>
            <w:vAlign w:val="center"/>
          </w:tcPr>
          <w:p w14:paraId="47A8F7BD" w14:textId="77777777" w:rsidR="00BE6F50" w:rsidRDefault="00000000">
            <w:r>
              <w:rPr>
                <w:b/>
                <w:sz w:val="17"/>
              </w:rPr>
              <w:t>Risultati/output attesi</w:t>
            </w:r>
          </w:p>
        </w:tc>
        <w:tc>
          <w:tcPr>
            <w:tcW w:w="1993" w:type="dxa"/>
            <w:vAlign w:val="center"/>
          </w:tcPr>
          <w:p w14:paraId="3834E5ED" w14:textId="77777777" w:rsidR="00BE6F50" w:rsidRDefault="00000000">
            <w:r>
              <w:rPr>
                <w:b/>
                <w:sz w:val="17"/>
              </w:rPr>
              <w:t>Responsabilità proposta</w:t>
            </w:r>
          </w:p>
        </w:tc>
      </w:tr>
      <w:tr w:rsidR="00BE6F50" w14:paraId="61715B64" w14:textId="77777777" w:rsidTr="00027F46">
        <w:trPr>
          <w:jc w:val="center"/>
        </w:trPr>
        <w:tc>
          <w:tcPr>
            <w:tcW w:w="1990" w:type="dxa"/>
            <w:vAlign w:val="center"/>
          </w:tcPr>
          <w:p w14:paraId="330120AC" w14:textId="77777777" w:rsidR="00BE6F50" w:rsidRDefault="00000000">
            <w:r>
              <w:rPr>
                <w:sz w:val="17"/>
              </w:rPr>
              <w:br/>
            </w:r>
            <w:r>
              <w:rPr>
                <w:sz w:val="17"/>
              </w:rPr>
              <w:br/>
            </w:r>
          </w:p>
        </w:tc>
        <w:tc>
          <w:tcPr>
            <w:tcW w:w="1992" w:type="dxa"/>
            <w:vAlign w:val="center"/>
          </w:tcPr>
          <w:p w14:paraId="4D4F2CD7" w14:textId="77777777" w:rsidR="00BE6F50" w:rsidRDefault="00000000">
            <w:r>
              <w:rPr>
                <w:sz w:val="17"/>
              </w:rPr>
              <w:br/>
            </w:r>
            <w:r>
              <w:rPr>
                <w:sz w:val="17"/>
              </w:rPr>
              <w:br/>
            </w:r>
          </w:p>
        </w:tc>
        <w:tc>
          <w:tcPr>
            <w:tcW w:w="1994" w:type="dxa"/>
            <w:vAlign w:val="center"/>
          </w:tcPr>
          <w:p w14:paraId="71782372" w14:textId="77777777" w:rsidR="00BE6F50" w:rsidRDefault="00000000">
            <w:r>
              <w:rPr>
                <w:sz w:val="17"/>
              </w:rPr>
              <w:br/>
            </w:r>
            <w:r>
              <w:rPr>
                <w:sz w:val="17"/>
              </w:rPr>
              <w:br/>
            </w:r>
          </w:p>
        </w:tc>
        <w:tc>
          <w:tcPr>
            <w:tcW w:w="1993" w:type="dxa"/>
            <w:vAlign w:val="center"/>
          </w:tcPr>
          <w:p w14:paraId="28F4C979" w14:textId="77777777" w:rsidR="00BE6F50" w:rsidRDefault="00000000">
            <w:r>
              <w:rPr>
                <w:sz w:val="17"/>
              </w:rPr>
              <w:br/>
            </w:r>
            <w:r>
              <w:rPr>
                <w:sz w:val="17"/>
              </w:rPr>
              <w:br/>
            </w:r>
          </w:p>
        </w:tc>
        <w:tc>
          <w:tcPr>
            <w:tcW w:w="1993" w:type="dxa"/>
            <w:vAlign w:val="center"/>
          </w:tcPr>
          <w:p w14:paraId="51E1E093" w14:textId="77777777" w:rsidR="00BE6F50" w:rsidRDefault="00000000">
            <w:r>
              <w:rPr>
                <w:sz w:val="17"/>
              </w:rPr>
              <w:br/>
            </w:r>
            <w:r>
              <w:rPr>
                <w:sz w:val="17"/>
              </w:rPr>
              <w:br/>
            </w:r>
          </w:p>
        </w:tc>
      </w:tr>
      <w:tr w:rsidR="00BE6F50" w14:paraId="4D64BD35" w14:textId="77777777" w:rsidTr="00027F46">
        <w:trPr>
          <w:jc w:val="center"/>
        </w:trPr>
        <w:tc>
          <w:tcPr>
            <w:tcW w:w="1990" w:type="dxa"/>
            <w:vAlign w:val="center"/>
          </w:tcPr>
          <w:p w14:paraId="54CBEC0F" w14:textId="77777777" w:rsidR="00BE6F50" w:rsidRDefault="00000000">
            <w:r>
              <w:rPr>
                <w:sz w:val="17"/>
              </w:rPr>
              <w:br/>
            </w:r>
            <w:r>
              <w:rPr>
                <w:sz w:val="17"/>
              </w:rPr>
              <w:br/>
            </w:r>
          </w:p>
        </w:tc>
        <w:tc>
          <w:tcPr>
            <w:tcW w:w="1992" w:type="dxa"/>
            <w:vAlign w:val="center"/>
          </w:tcPr>
          <w:p w14:paraId="2E2BE865" w14:textId="77777777" w:rsidR="00BE6F50" w:rsidRDefault="00000000">
            <w:r>
              <w:rPr>
                <w:sz w:val="17"/>
              </w:rPr>
              <w:br/>
            </w:r>
            <w:r>
              <w:rPr>
                <w:sz w:val="17"/>
              </w:rPr>
              <w:br/>
            </w:r>
          </w:p>
        </w:tc>
        <w:tc>
          <w:tcPr>
            <w:tcW w:w="1994" w:type="dxa"/>
            <w:vAlign w:val="center"/>
          </w:tcPr>
          <w:p w14:paraId="657F4893" w14:textId="77777777" w:rsidR="00BE6F50" w:rsidRDefault="00000000">
            <w:r>
              <w:rPr>
                <w:sz w:val="17"/>
              </w:rPr>
              <w:br/>
            </w:r>
            <w:r>
              <w:rPr>
                <w:sz w:val="17"/>
              </w:rPr>
              <w:br/>
            </w:r>
          </w:p>
        </w:tc>
        <w:tc>
          <w:tcPr>
            <w:tcW w:w="1993" w:type="dxa"/>
            <w:vAlign w:val="center"/>
          </w:tcPr>
          <w:p w14:paraId="5F102018" w14:textId="77777777" w:rsidR="00BE6F50" w:rsidRDefault="00000000">
            <w:r>
              <w:rPr>
                <w:sz w:val="17"/>
              </w:rPr>
              <w:br/>
            </w:r>
            <w:r>
              <w:rPr>
                <w:sz w:val="17"/>
              </w:rPr>
              <w:br/>
            </w:r>
          </w:p>
        </w:tc>
        <w:tc>
          <w:tcPr>
            <w:tcW w:w="1993" w:type="dxa"/>
            <w:vAlign w:val="center"/>
          </w:tcPr>
          <w:p w14:paraId="08AC19C1" w14:textId="77777777" w:rsidR="00BE6F50" w:rsidRDefault="00000000">
            <w:r>
              <w:rPr>
                <w:sz w:val="17"/>
              </w:rPr>
              <w:br/>
            </w:r>
            <w:r>
              <w:rPr>
                <w:sz w:val="17"/>
              </w:rPr>
              <w:br/>
            </w:r>
          </w:p>
        </w:tc>
      </w:tr>
      <w:tr w:rsidR="00BE6F50" w14:paraId="7E2E6C7E" w14:textId="77777777" w:rsidTr="00027F46">
        <w:trPr>
          <w:jc w:val="center"/>
        </w:trPr>
        <w:tc>
          <w:tcPr>
            <w:tcW w:w="1990" w:type="dxa"/>
            <w:vAlign w:val="center"/>
          </w:tcPr>
          <w:p w14:paraId="2CBB67A8" w14:textId="77777777" w:rsidR="00BE6F50" w:rsidRDefault="00000000">
            <w:r>
              <w:rPr>
                <w:sz w:val="17"/>
              </w:rPr>
              <w:br/>
            </w:r>
            <w:r>
              <w:rPr>
                <w:sz w:val="17"/>
              </w:rPr>
              <w:br/>
            </w:r>
          </w:p>
        </w:tc>
        <w:tc>
          <w:tcPr>
            <w:tcW w:w="1992" w:type="dxa"/>
            <w:vAlign w:val="center"/>
          </w:tcPr>
          <w:p w14:paraId="2C8463DC" w14:textId="77777777" w:rsidR="00BE6F50" w:rsidRDefault="00000000">
            <w:r>
              <w:rPr>
                <w:sz w:val="17"/>
              </w:rPr>
              <w:br/>
            </w:r>
            <w:r>
              <w:rPr>
                <w:sz w:val="17"/>
              </w:rPr>
              <w:br/>
            </w:r>
          </w:p>
        </w:tc>
        <w:tc>
          <w:tcPr>
            <w:tcW w:w="1994" w:type="dxa"/>
            <w:vAlign w:val="center"/>
          </w:tcPr>
          <w:p w14:paraId="6DF7C1DD" w14:textId="77777777" w:rsidR="00BE6F50" w:rsidRDefault="00000000">
            <w:r>
              <w:rPr>
                <w:sz w:val="17"/>
              </w:rPr>
              <w:br/>
            </w:r>
            <w:r>
              <w:rPr>
                <w:sz w:val="17"/>
              </w:rPr>
              <w:br/>
            </w:r>
          </w:p>
        </w:tc>
        <w:tc>
          <w:tcPr>
            <w:tcW w:w="1993" w:type="dxa"/>
            <w:vAlign w:val="center"/>
          </w:tcPr>
          <w:p w14:paraId="54D53E69" w14:textId="77777777" w:rsidR="00BE6F50" w:rsidRDefault="00000000">
            <w:r>
              <w:rPr>
                <w:sz w:val="17"/>
              </w:rPr>
              <w:br/>
            </w:r>
            <w:r>
              <w:rPr>
                <w:sz w:val="17"/>
              </w:rPr>
              <w:br/>
            </w:r>
          </w:p>
        </w:tc>
        <w:tc>
          <w:tcPr>
            <w:tcW w:w="1993" w:type="dxa"/>
            <w:vAlign w:val="center"/>
          </w:tcPr>
          <w:p w14:paraId="13C81731" w14:textId="77777777" w:rsidR="00BE6F50" w:rsidRDefault="00000000">
            <w:r>
              <w:rPr>
                <w:sz w:val="17"/>
              </w:rPr>
              <w:br/>
            </w:r>
            <w:r>
              <w:rPr>
                <w:sz w:val="17"/>
              </w:rPr>
              <w:br/>
            </w:r>
          </w:p>
        </w:tc>
      </w:tr>
      <w:tr w:rsidR="00BE6F50" w14:paraId="56B2D984" w14:textId="77777777" w:rsidTr="00027F46">
        <w:trPr>
          <w:jc w:val="center"/>
        </w:trPr>
        <w:tc>
          <w:tcPr>
            <w:tcW w:w="1990" w:type="dxa"/>
            <w:vAlign w:val="center"/>
          </w:tcPr>
          <w:p w14:paraId="560518BB" w14:textId="77777777" w:rsidR="00BE6F50" w:rsidRDefault="00000000">
            <w:r>
              <w:rPr>
                <w:sz w:val="17"/>
              </w:rPr>
              <w:br/>
            </w:r>
            <w:r>
              <w:rPr>
                <w:sz w:val="17"/>
              </w:rPr>
              <w:br/>
            </w:r>
          </w:p>
        </w:tc>
        <w:tc>
          <w:tcPr>
            <w:tcW w:w="1992" w:type="dxa"/>
            <w:vAlign w:val="center"/>
          </w:tcPr>
          <w:p w14:paraId="1C929A9F" w14:textId="77777777" w:rsidR="00BE6F50" w:rsidRDefault="00000000">
            <w:r>
              <w:rPr>
                <w:sz w:val="17"/>
              </w:rPr>
              <w:br/>
            </w:r>
            <w:r>
              <w:rPr>
                <w:sz w:val="17"/>
              </w:rPr>
              <w:br/>
            </w:r>
          </w:p>
        </w:tc>
        <w:tc>
          <w:tcPr>
            <w:tcW w:w="1994" w:type="dxa"/>
            <w:vAlign w:val="center"/>
          </w:tcPr>
          <w:p w14:paraId="3F4293B0" w14:textId="77777777" w:rsidR="00BE6F50" w:rsidRDefault="00000000">
            <w:r>
              <w:rPr>
                <w:sz w:val="17"/>
              </w:rPr>
              <w:br/>
            </w:r>
            <w:r>
              <w:rPr>
                <w:sz w:val="17"/>
              </w:rPr>
              <w:br/>
            </w:r>
          </w:p>
        </w:tc>
        <w:tc>
          <w:tcPr>
            <w:tcW w:w="1993" w:type="dxa"/>
            <w:vAlign w:val="center"/>
          </w:tcPr>
          <w:p w14:paraId="78289D2D" w14:textId="77777777" w:rsidR="00BE6F50" w:rsidRDefault="00000000">
            <w:r>
              <w:rPr>
                <w:sz w:val="17"/>
              </w:rPr>
              <w:br/>
            </w:r>
            <w:r>
              <w:rPr>
                <w:sz w:val="17"/>
              </w:rPr>
              <w:br/>
            </w:r>
          </w:p>
        </w:tc>
        <w:tc>
          <w:tcPr>
            <w:tcW w:w="1993" w:type="dxa"/>
            <w:vAlign w:val="center"/>
          </w:tcPr>
          <w:p w14:paraId="4922CA2C" w14:textId="77777777" w:rsidR="00BE6F50" w:rsidRDefault="00000000">
            <w:r>
              <w:rPr>
                <w:sz w:val="17"/>
              </w:rPr>
              <w:br/>
            </w:r>
            <w:r>
              <w:rPr>
                <w:sz w:val="17"/>
              </w:rPr>
              <w:br/>
            </w:r>
          </w:p>
        </w:tc>
      </w:tr>
      <w:tr w:rsidR="00BE6F50" w14:paraId="2A2D33BE" w14:textId="77777777" w:rsidTr="00027F46">
        <w:trPr>
          <w:jc w:val="center"/>
        </w:trPr>
        <w:tc>
          <w:tcPr>
            <w:tcW w:w="1990" w:type="dxa"/>
            <w:vAlign w:val="center"/>
          </w:tcPr>
          <w:p w14:paraId="264F8D7F" w14:textId="77777777" w:rsidR="00BE6F50" w:rsidRDefault="00000000">
            <w:r>
              <w:rPr>
                <w:sz w:val="17"/>
              </w:rPr>
              <w:br/>
            </w:r>
            <w:r>
              <w:rPr>
                <w:sz w:val="17"/>
              </w:rPr>
              <w:br/>
            </w:r>
          </w:p>
        </w:tc>
        <w:tc>
          <w:tcPr>
            <w:tcW w:w="1992" w:type="dxa"/>
            <w:vAlign w:val="center"/>
          </w:tcPr>
          <w:p w14:paraId="54F4143B" w14:textId="77777777" w:rsidR="00BE6F50" w:rsidRDefault="00000000">
            <w:r>
              <w:rPr>
                <w:sz w:val="17"/>
              </w:rPr>
              <w:br/>
            </w:r>
            <w:r>
              <w:rPr>
                <w:sz w:val="17"/>
              </w:rPr>
              <w:br/>
            </w:r>
          </w:p>
        </w:tc>
        <w:tc>
          <w:tcPr>
            <w:tcW w:w="1994" w:type="dxa"/>
            <w:vAlign w:val="center"/>
          </w:tcPr>
          <w:p w14:paraId="32B90622" w14:textId="77777777" w:rsidR="00BE6F50" w:rsidRDefault="00000000">
            <w:r>
              <w:rPr>
                <w:sz w:val="17"/>
              </w:rPr>
              <w:br/>
            </w:r>
            <w:r>
              <w:rPr>
                <w:sz w:val="17"/>
              </w:rPr>
              <w:br/>
            </w:r>
          </w:p>
        </w:tc>
        <w:tc>
          <w:tcPr>
            <w:tcW w:w="1993" w:type="dxa"/>
            <w:vAlign w:val="center"/>
          </w:tcPr>
          <w:p w14:paraId="7F2D1300" w14:textId="77777777" w:rsidR="00BE6F50" w:rsidRDefault="00000000">
            <w:r>
              <w:rPr>
                <w:sz w:val="17"/>
              </w:rPr>
              <w:br/>
            </w:r>
            <w:r>
              <w:rPr>
                <w:sz w:val="17"/>
              </w:rPr>
              <w:br/>
            </w:r>
          </w:p>
        </w:tc>
        <w:tc>
          <w:tcPr>
            <w:tcW w:w="1993" w:type="dxa"/>
            <w:vAlign w:val="center"/>
          </w:tcPr>
          <w:p w14:paraId="7F3EE03B" w14:textId="77777777" w:rsidR="00BE6F50" w:rsidRDefault="00000000">
            <w:r>
              <w:rPr>
                <w:sz w:val="17"/>
              </w:rPr>
              <w:br/>
            </w:r>
            <w:r>
              <w:rPr>
                <w:sz w:val="17"/>
              </w:rPr>
              <w:br/>
            </w:r>
          </w:p>
        </w:tc>
      </w:tr>
      <w:tr w:rsidR="00BE6F50" w14:paraId="1B50221E" w14:textId="77777777" w:rsidTr="00027F46">
        <w:trPr>
          <w:jc w:val="center"/>
        </w:trPr>
        <w:tc>
          <w:tcPr>
            <w:tcW w:w="1990" w:type="dxa"/>
            <w:vAlign w:val="center"/>
          </w:tcPr>
          <w:p w14:paraId="2326C0B0" w14:textId="77777777" w:rsidR="00BE6F50" w:rsidRDefault="00000000">
            <w:r>
              <w:rPr>
                <w:sz w:val="17"/>
              </w:rPr>
              <w:br/>
            </w:r>
            <w:r>
              <w:rPr>
                <w:sz w:val="17"/>
              </w:rPr>
              <w:br/>
            </w:r>
          </w:p>
        </w:tc>
        <w:tc>
          <w:tcPr>
            <w:tcW w:w="1992" w:type="dxa"/>
            <w:vAlign w:val="center"/>
          </w:tcPr>
          <w:p w14:paraId="20BAF06A" w14:textId="77777777" w:rsidR="00BE6F50" w:rsidRDefault="00000000">
            <w:r>
              <w:rPr>
                <w:sz w:val="17"/>
              </w:rPr>
              <w:br/>
            </w:r>
            <w:r>
              <w:rPr>
                <w:sz w:val="17"/>
              </w:rPr>
              <w:br/>
            </w:r>
          </w:p>
        </w:tc>
        <w:tc>
          <w:tcPr>
            <w:tcW w:w="1994" w:type="dxa"/>
            <w:vAlign w:val="center"/>
          </w:tcPr>
          <w:p w14:paraId="3EA5C922" w14:textId="77777777" w:rsidR="00BE6F50" w:rsidRDefault="00000000">
            <w:r>
              <w:rPr>
                <w:sz w:val="17"/>
              </w:rPr>
              <w:br/>
            </w:r>
            <w:r>
              <w:rPr>
                <w:sz w:val="17"/>
              </w:rPr>
              <w:br/>
            </w:r>
          </w:p>
        </w:tc>
        <w:tc>
          <w:tcPr>
            <w:tcW w:w="1993" w:type="dxa"/>
            <w:vAlign w:val="center"/>
          </w:tcPr>
          <w:p w14:paraId="7921E0C9" w14:textId="77777777" w:rsidR="00BE6F50" w:rsidRDefault="00000000">
            <w:r>
              <w:rPr>
                <w:sz w:val="17"/>
              </w:rPr>
              <w:br/>
            </w:r>
            <w:r>
              <w:rPr>
                <w:sz w:val="17"/>
              </w:rPr>
              <w:br/>
            </w:r>
          </w:p>
        </w:tc>
        <w:tc>
          <w:tcPr>
            <w:tcW w:w="1993" w:type="dxa"/>
            <w:vAlign w:val="center"/>
          </w:tcPr>
          <w:p w14:paraId="23B96B25" w14:textId="77777777" w:rsidR="00BE6F50" w:rsidRDefault="00000000">
            <w:r>
              <w:rPr>
                <w:sz w:val="17"/>
              </w:rPr>
              <w:br/>
            </w:r>
            <w:r>
              <w:rPr>
                <w:sz w:val="17"/>
              </w:rPr>
              <w:br/>
            </w:r>
          </w:p>
        </w:tc>
      </w:tr>
    </w:tbl>
    <w:p w14:paraId="1A206A09" w14:textId="1D029295" w:rsidR="00027F46" w:rsidRPr="00462708" w:rsidRDefault="00027F46" w:rsidP="00027F46">
      <w:pPr>
        <w:pStyle w:val="Titolo1"/>
        <w:rPr>
          <w:lang w:val="it-IT"/>
        </w:rPr>
      </w:pPr>
      <w:r w:rsidRPr="00462708">
        <w:rPr>
          <w:lang w:val="it-IT"/>
        </w:rPr>
        <w:t>1</w:t>
      </w:r>
      <w:r>
        <w:rPr>
          <w:lang w:val="it-IT"/>
        </w:rPr>
        <w:t>3</w:t>
      </w:r>
      <w:r w:rsidRPr="00462708">
        <w:rPr>
          <w:lang w:val="it-IT"/>
        </w:rPr>
        <w:t>. INNOVAZIONE E VALORE AGGIUNTO</w:t>
      </w:r>
    </w:p>
    <w:p w14:paraId="68908A19" w14:textId="560AA40D" w:rsidR="00027F46" w:rsidRPr="00462708" w:rsidRDefault="00027F46" w:rsidP="00027F46">
      <w:pPr>
        <w:jc w:val="both"/>
        <w:rPr>
          <w:lang w:val="it-IT"/>
        </w:rPr>
      </w:pPr>
      <w:r w:rsidRPr="00027F46">
        <w:rPr>
          <w:i/>
          <w:lang w:val="it-IT"/>
        </w:rPr>
        <w:t>Descrivere gli eventuali elementi di innovazione e valore aggiunto proposti, con particolare riferimento a metodologie innovative, tecnologie assistive, strumenti digitali, forme di tutoraggio e accompagnamento e soluzioni volte a favorire l’autodeterminazione delle persone con disabilità</w:t>
      </w:r>
      <w:r w:rsidRPr="00462708">
        <w:rPr>
          <w:i/>
          <w:lang w:val="it-IT"/>
        </w:rPr>
        <w:t>.  [MAX 1.500 caratteri]</w:t>
      </w:r>
    </w:p>
    <w:p w14:paraId="0C0ECF15" w14:textId="77777777" w:rsidR="00027F46" w:rsidRPr="00462708" w:rsidRDefault="00027F46" w:rsidP="00027F46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2F2AFE9E" w14:textId="77777777" w:rsidR="00027F46" w:rsidRPr="00462708" w:rsidRDefault="00027F46" w:rsidP="00027F46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1F76D0C3" w14:textId="77777777" w:rsidR="00027F46" w:rsidRPr="00462708" w:rsidRDefault="00027F46" w:rsidP="00027F46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2C3388C1" w14:textId="77777777" w:rsidR="00027F46" w:rsidRPr="00462708" w:rsidRDefault="00027F46" w:rsidP="00027F46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50122BA1" w14:textId="77777777" w:rsidR="00027F46" w:rsidRPr="00462708" w:rsidRDefault="00027F46" w:rsidP="00027F46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64209F52" w14:textId="77777777" w:rsidR="00027F46" w:rsidRPr="00462708" w:rsidRDefault="00027F46" w:rsidP="00027F46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528CF2D7" w14:textId="77777777" w:rsidR="00027F46" w:rsidRPr="00462708" w:rsidRDefault="00027F46" w:rsidP="00027F46">
      <w:pPr>
        <w:rPr>
          <w:lang w:val="it-IT"/>
        </w:rPr>
      </w:pPr>
      <w:r w:rsidRPr="00462708">
        <w:rPr>
          <w:lang w:val="it-IT"/>
        </w:rPr>
        <w:t>________________________________________________________________________________</w:t>
      </w:r>
    </w:p>
    <w:p w14:paraId="70CD96D5" w14:textId="77777777" w:rsidR="00027F46" w:rsidRPr="00027F46" w:rsidRDefault="00027F46">
      <w:pPr>
        <w:pStyle w:val="Titolo1"/>
        <w:rPr>
          <w:lang w:val="it-IT"/>
        </w:rPr>
      </w:pPr>
    </w:p>
    <w:p w14:paraId="09BA5093" w14:textId="0F31FB63" w:rsidR="00027F46" w:rsidRPr="00462708" w:rsidRDefault="00027F46" w:rsidP="00027F46">
      <w:pPr>
        <w:pStyle w:val="Titolo1"/>
        <w:rPr>
          <w:lang w:val="it-IT"/>
        </w:rPr>
      </w:pPr>
      <w:r w:rsidRPr="00462708">
        <w:rPr>
          <w:lang w:val="it-IT"/>
        </w:rPr>
        <w:t>1</w:t>
      </w:r>
      <w:r>
        <w:rPr>
          <w:lang w:val="it-IT"/>
        </w:rPr>
        <w:t>4</w:t>
      </w:r>
      <w:r w:rsidRPr="00462708">
        <w:rPr>
          <w:lang w:val="it-IT"/>
        </w:rPr>
        <w:t>. SEZIONE SPECIFICA PER ASSOCIAZIONI DATORIALI DI CATEGORIA</w:t>
      </w:r>
    </w:p>
    <w:p w14:paraId="4BB1D61E" w14:textId="6FC378A9" w:rsidR="00027F46" w:rsidRPr="00462708" w:rsidRDefault="00027F46" w:rsidP="00027F46">
      <w:pPr>
        <w:rPr>
          <w:lang w:val="it-IT"/>
        </w:rPr>
      </w:pPr>
      <w:r w:rsidRPr="00462708">
        <w:rPr>
          <w:lang w:val="it-IT"/>
        </w:rPr>
        <w:t xml:space="preserve">Da compilare ove pertinente. </w:t>
      </w:r>
      <w:r w:rsidRPr="00027F46">
        <w:rPr>
          <w:lang w:val="it-IT"/>
        </w:rPr>
        <w:t>Indicare la rappresentatività, i settori economici interessati, la rete di imprese aderenti, la capacità di attivare opportunità formative e lavorative, la disponibilità di imprese/contesti ospitanti e le modalità di raccordo con il tessuto produttivo locale</w:t>
      </w:r>
      <w:r w:rsidRPr="00462708">
        <w:rPr>
          <w:lang w:val="it-IT"/>
        </w:rPr>
        <w:t>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82"/>
        <w:gridCol w:w="4980"/>
      </w:tblGrid>
      <w:tr w:rsidR="00027F46" w14:paraId="694FF869" w14:textId="77777777" w:rsidTr="00027F46">
        <w:trPr>
          <w:tblHeader/>
        </w:trPr>
        <w:tc>
          <w:tcPr>
            <w:tcW w:w="4982" w:type="dxa"/>
            <w:vAlign w:val="center"/>
          </w:tcPr>
          <w:p w14:paraId="00701804" w14:textId="77777777" w:rsidR="00027F46" w:rsidRDefault="00027F46" w:rsidP="00971EE5">
            <w:r>
              <w:rPr>
                <w:b/>
                <w:sz w:val="17"/>
              </w:rPr>
              <w:t>Settori economici rappresentati</w:t>
            </w:r>
          </w:p>
        </w:tc>
        <w:tc>
          <w:tcPr>
            <w:tcW w:w="4980" w:type="dxa"/>
            <w:vAlign w:val="center"/>
          </w:tcPr>
          <w:p w14:paraId="67560022" w14:textId="77777777" w:rsidR="00027F46" w:rsidRDefault="00027F46" w:rsidP="00971EE5">
            <w:r>
              <w:rPr>
                <w:b/>
                <w:sz w:val="17"/>
              </w:rPr>
              <w:br/>
            </w:r>
            <w:r>
              <w:rPr>
                <w:b/>
                <w:sz w:val="17"/>
              </w:rPr>
              <w:br/>
            </w:r>
          </w:p>
        </w:tc>
      </w:tr>
      <w:tr w:rsidR="00027F46" w:rsidRPr="00B637DC" w14:paraId="3E2988A9" w14:textId="77777777" w:rsidTr="00027F46">
        <w:tc>
          <w:tcPr>
            <w:tcW w:w="4982" w:type="dxa"/>
            <w:vAlign w:val="center"/>
          </w:tcPr>
          <w:p w14:paraId="3BF9B434" w14:textId="77777777" w:rsidR="00027F46" w:rsidRPr="00462708" w:rsidRDefault="00027F46" w:rsidP="00971EE5">
            <w:pPr>
              <w:rPr>
                <w:lang w:val="it-IT"/>
              </w:rPr>
            </w:pPr>
            <w:r w:rsidRPr="00462708">
              <w:rPr>
                <w:sz w:val="17"/>
                <w:lang w:val="it-IT"/>
              </w:rPr>
              <w:t>Numero/consistenza indicativa delle imprese aderenti nel territorio</w:t>
            </w:r>
          </w:p>
        </w:tc>
        <w:tc>
          <w:tcPr>
            <w:tcW w:w="4980" w:type="dxa"/>
            <w:vAlign w:val="center"/>
          </w:tcPr>
          <w:p w14:paraId="7583037B" w14:textId="77777777" w:rsidR="00027F46" w:rsidRPr="00462708" w:rsidRDefault="00027F46" w:rsidP="00971EE5">
            <w:pPr>
              <w:rPr>
                <w:lang w:val="it-IT"/>
              </w:rPr>
            </w:pPr>
            <w:r w:rsidRPr="00462708">
              <w:rPr>
                <w:sz w:val="17"/>
                <w:lang w:val="it-IT"/>
              </w:rPr>
              <w:br/>
            </w:r>
            <w:r w:rsidRPr="00462708">
              <w:rPr>
                <w:sz w:val="17"/>
                <w:lang w:val="it-IT"/>
              </w:rPr>
              <w:br/>
            </w:r>
          </w:p>
        </w:tc>
      </w:tr>
      <w:tr w:rsidR="00027F46" w:rsidRPr="00B637DC" w14:paraId="75B6C888" w14:textId="77777777" w:rsidTr="00027F46">
        <w:tc>
          <w:tcPr>
            <w:tcW w:w="4982" w:type="dxa"/>
            <w:vAlign w:val="center"/>
          </w:tcPr>
          <w:p w14:paraId="5A6C825A" w14:textId="77777777" w:rsidR="00027F46" w:rsidRPr="00462708" w:rsidRDefault="00027F46" w:rsidP="00971EE5">
            <w:pPr>
              <w:rPr>
                <w:lang w:val="it-IT"/>
              </w:rPr>
            </w:pPr>
            <w:r w:rsidRPr="00462708">
              <w:rPr>
                <w:sz w:val="17"/>
                <w:lang w:val="it-IT"/>
              </w:rPr>
              <w:t>Disponibilità ad attivare opportunità formative/tirocini/inclusione lavorativa</w:t>
            </w:r>
          </w:p>
        </w:tc>
        <w:tc>
          <w:tcPr>
            <w:tcW w:w="4980" w:type="dxa"/>
            <w:vAlign w:val="center"/>
          </w:tcPr>
          <w:p w14:paraId="0FD19110" w14:textId="77777777" w:rsidR="00027F46" w:rsidRPr="00462708" w:rsidRDefault="00027F46" w:rsidP="00971EE5">
            <w:pPr>
              <w:rPr>
                <w:lang w:val="it-IT"/>
              </w:rPr>
            </w:pPr>
            <w:r w:rsidRPr="00462708">
              <w:rPr>
                <w:sz w:val="17"/>
                <w:lang w:val="it-IT"/>
              </w:rPr>
              <w:br/>
            </w:r>
            <w:r w:rsidRPr="00462708">
              <w:rPr>
                <w:sz w:val="17"/>
                <w:lang w:val="it-IT"/>
              </w:rPr>
              <w:br/>
            </w:r>
          </w:p>
        </w:tc>
      </w:tr>
      <w:tr w:rsidR="00027F46" w:rsidRPr="00B637DC" w14:paraId="37985121" w14:textId="77777777" w:rsidTr="00027F46">
        <w:tc>
          <w:tcPr>
            <w:tcW w:w="4982" w:type="dxa"/>
            <w:vAlign w:val="center"/>
          </w:tcPr>
          <w:p w14:paraId="003812AE" w14:textId="77777777" w:rsidR="00027F46" w:rsidRPr="00462708" w:rsidRDefault="00027F46" w:rsidP="00971EE5">
            <w:pPr>
              <w:rPr>
                <w:lang w:val="it-IT"/>
              </w:rPr>
            </w:pPr>
            <w:r w:rsidRPr="00462708">
              <w:rPr>
                <w:sz w:val="17"/>
                <w:lang w:val="it-IT"/>
              </w:rPr>
              <w:t>Modalità di coinvolgimento delle imprese</w:t>
            </w:r>
          </w:p>
        </w:tc>
        <w:tc>
          <w:tcPr>
            <w:tcW w:w="4980" w:type="dxa"/>
            <w:vAlign w:val="center"/>
          </w:tcPr>
          <w:p w14:paraId="023147B3" w14:textId="77777777" w:rsidR="00027F46" w:rsidRPr="00462708" w:rsidRDefault="00027F46" w:rsidP="00971EE5">
            <w:pPr>
              <w:rPr>
                <w:lang w:val="it-IT"/>
              </w:rPr>
            </w:pPr>
            <w:r w:rsidRPr="00462708">
              <w:rPr>
                <w:sz w:val="17"/>
                <w:lang w:val="it-IT"/>
              </w:rPr>
              <w:br/>
            </w:r>
            <w:r w:rsidRPr="00462708">
              <w:rPr>
                <w:sz w:val="17"/>
                <w:lang w:val="it-IT"/>
              </w:rPr>
              <w:br/>
            </w:r>
          </w:p>
        </w:tc>
      </w:tr>
      <w:tr w:rsidR="00027F46" w:rsidRPr="00B637DC" w14:paraId="383C1BA1" w14:textId="77777777" w:rsidTr="00027F46">
        <w:tc>
          <w:tcPr>
            <w:tcW w:w="4982" w:type="dxa"/>
            <w:vAlign w:val="center"/>
          </w:tcPr>
          <w:p w14:paraId="696D428E" w14:textId="77777777" w:rsidR="00027F46" w:rsidRPr="00462708" w:rsidRDefault="00027F46" w:rsidP="00971EE5">
            <w:pPr>
              <w:rPr>
                <w:lang w:val="it-IT"/>
              </w:rPr>
            </w:pPr>
            <w:r w:rsidRPr="00462708">
              <w:rPr>
                <w:sz w:val="17"/>
                <w:lang w:val="it-IT"/>
              </w:rPr>
              <w:t>Ulteriori elementi di rappresentatività e valore aggiunto</w:t>
            </w:r>
          </w:p>
        </w:tc>
        <w:tc>
          <w:tcPr>
            <w:tcW w:w="4980" w:type="dxa"/>
            <w:vAlign w:val="center"/>
          </w:tcPr>
          <w:p w14:paraId="1F9F2ADD" w14:textId="77777777" w:rsidR="00027F46" w:rsidRPr="00462708" w:rsidRDefault="00027F46" w:rsidP="00971EE5">
            <w:pPr>
              <w:rPr>
                <w:lang w:val="it-IT"/>
              </w:rPr>
            </w:pPr>
            <w:r w:rsidRPr="00462708">
              <w:rPr>
                <w:sz w:val="17"/>
                <w:lang w:val="it-IT"/>
              </w:rPr>
              <w:br/>
            </w:r>
            <w:r w:rsidRPr="00462708">
              <w:rPr>
                <w:sz w:val="17"/>
                <w:lang w:val="it-IT"/>
              </w:rPr>
              <w:br/>
            </w:r>
          </w:p>
        </w:tc>
      </w:tr>
    </w:tbl>
    <w:p w14:paraId="180BBB7C" w14:textId="141E571C" w:rsidR="00027F46" w:rsidRPr="00462708" w:rsidRDefault="00027F46" w:rsidP="00027F46">
      <w:pPr>
        <w:pStyle w:val="Titolo1"/>
        <w:rPr>
          <w:lang w:val="it-IT"/>
        </w:rPr>
      </w:pPr>
      <w:r w:rsidRPr="00462708">
        <w:rPr>
          <w:lang w:val="it-IT"/>
        </w:rPr>
        <w:t>1</w:t>
      </w:r>
      <w:r>
        <w:rPr>
          <w:lang w:val="it-IT"/>
        </w:rPr>
        <w:t>5</w:t>
      </w:r>
      <w:r w:rsidRPr="00462708">
        <w:rPr>
          <w:lang w:val="it-IT"/>
        </w:rPr>
        <w:t>. ESPERIENZE PERTINENTI</w:t>
      </w:r>
    </w:p>
    <w:p w14:paraId="1524551F" w14:textId="2C7E0422" w:rsidR="00027F46" w:rsidRPr="00462708" w:rsidRDefault="00027F46" w:rsidP="00027F46">
      <w:pPr>
        <w:jc w:val="both"/>
        <w:rPr>
          <w:lang w:val="it-IT"/>
        </w:rPr>
      </w:pPr>
      <w:r w:rsidRPr="00027F46">
        <w:rPr>
          <w:lang w:val="it-IT"/>
        </w:rPr>
        <w:t>Indicare sinteticamente le principali esperienze documentabili pertinenti rispetto alle attività oggetto dell’Avviso, evidenziando in particolare quelle maturate negli ultimi cinque anni. Per la descrizione analitica si rinvia all’Allegato C – Curriculum/relazione delle principali esperienze pertinenti</w:t>
      </w:r>
      <w:r w:rsidRPr="00462708">
        <w:rPr>
          <w:lang w:val="it-IT"/>
        </w:rPr>
        <w:t>.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862"/>
        <w:gridCol w:w="2216"/>
        <w:gridCol w:w="1944"/>
        <w:gridCol w:w="1890"/>
        <w:gridCol w:w="1858"/>
      </w:tblGrid>
      <w:tr w:rsidR="00027F46" w14:paraId="4D3DC5E5" w14:textId="77777777" w:rsidTr="00027F46">
        <w:trPr>
          <w:trHeight w:val="283"/>
          <w:tblHeader/>
          <w:jc w:val="center"/>
        </w:trPr>
        <w:tc>
          <w:tcPr>
            <w:tcW w:w="1862" w:type="dxa"/>
            <w:vAlign w:val="center"/>
          </w:tcPr>
          <w:p w14:paraId="2DE24E45" w14:textId="77777777" w:rsidR="00027F46" w:rsidRDefault="00027F46" w:rsidP="00971EE5">
            <w:r>
              <w:rPr>
                <w:b/>
                <w:sz w:val="17"/>
              </w:rPr>
              <w:t>Periodo</w:t>
            </w:r>
          </w:p>
        </w:tc>
        <w:tc>
          <w:tcPr>
            <w:tcW w:w="2216" w:type="dxa"/>
            <w:vAlign w:val="center"/>
          </w:tcPr>
          <w:p w14:paraId="5DE175E5" w14:textId="77777777" w:rsidR="00027F46" w:rsidRDefault="00027F46" w:rsidP="00971EE5">
            <w:r>
              <w:rPr>
                <w:b/>
                <w:sz w:val="17"/>
              </w:rPr>
              <w:t>Committente/partner</w:t>
            </w:r>
          </w:p>
        </w:tc>
        <w:tc>
          <w:tcPr>
            <w:tcW w:w="1944" w:type="dxa"/>
            <w:vAlign w:val="center"/>
          </w:tcPr>
          <w:p w14:paraId="2D74C150" w14:textId="77777777" w:rsidR="00027F46" w:rsidRDefault="00027F46" w:rsidP="00971EE5">
            <w:r>
              <w:rPr>
                <w:b/>
                <w:sz w:val="17"/>
              </w:rPr>
              <w:t>Progetto/servizio</w:t>
            </w:r>
          </w:p>
        </w:tc>
        <w:tc>
          <w:tcPr>
            <w:tcW w:w="1890" w:type="dxa"/>
            <w:vAlign w:val="center"/>
          </w:tcPr>
          <w:p w14:paraId="7328DBD9" w14:textId="77777777" w:rsidR="00027F46" w:rsidRDefault="00027F46" w:rsidP="00971EE5">
            <w:r>
              <w:rPr>
                <w:b/>
                <w:sz w:val="17"/>
              </w:rPr>
              <w:t>Destinatari</w:t>
            </w:r>
          </w:p>
        </w:tc>
        <w:tc>
          <w:tcPr>
            <w:tcW w:w="1858" w:type="dxa"/>
            <w:vAlign w:val="center"/>
          </w:tcPr>
          <w:p w14:paraId="0187001C" w14:textId="77777777" w:rsidR="00027F46" w:rsidRDefault="00027F46" w:rsidP="00971EE5">
            <w:r>
              <w:rPr>
                <w:b/>
                <w:sz w:val="17"/>
              </w:rPr>
              <w:t>Attività svolte</w:t>
            </w:r>
          </w:p>
        </w:tc>
      </w:tr>
      <w:tr w:rsidR="00027F46" w14:paraId="4C3D1D71" w14:textId="77777777" w:rsidTr="00027F46">
        <w:trPr>
          <w:trHeight w:val="497"/>
          <w:jc w:val="center"/>
        </w:trPr>
        <w:tc>
          <w:tcPr>
            <w:tcW w:w="1862" w:type="dxa"/>
            <w:vAlign w:val="center"/>
          </w:tcPr>
          <w:p w14:paraId="55DDC73B" w14:textId="77777777" w:rsidR="00027F46" w:rsidRDefault="00027F46" w:rsidP="00971EE5">
            <w:r>
              <w:rPr>
                <w:sz w:val="17"/>
              </w:rPr>
              <w:br/>
            </w:r>
          </w:p>
        </w:tc>
        <w:tc>
          <w:tcPr>
            <w:tcW w:w="2216" w:type="dxa"/>
            <w:vAlign w:val="center"/>
          </w:tcPr>
          <w:p w14:paraId="38310D48" w14:textId="77777777" w:rsidR="00027F46" w:rsidRDefault="00027F46" w:rsidP="00971EE5">
            <w:r>
              <w:rPr>
                <w:sz w:val="17"/>
              </w:rPr>
              <w:br/>
            </w:r>
          </w:p>
        </w:tc>
        <w:tc>
          <w:tcPr>
            <w:tcW w:w="1944" w:type="dxa"/>
            <w:vAlign w:val="center"/>
          </w:tcPr>
          <w:p w14:paraId="4CD75DBE" w14:textId="77777777" w:rsidR="00027F46" w:rsidRDefault="00027F46" w:rsidP="00971EE5">
            <w:r>
              <w:rPr>
                <w:sz w:val="17"/>
              </w:rPr>
              <w:br/>
            </w:r>
          </w:p>
        </w:tc>
        <w:tc>
          <w:tcPr>
            <w:tcW w:w="1890" w:type="dxa"/>
            <w:vAlign w:val="center"/>
          </w:tcPr>
          <w:p w14:paraId="7D343303" w14:textId="77777777" w:rsidR="00027F46" w:rsidRDefault="00027F46" w:rsidP="00971EE5">
            <w:r>
              <w:rPr>
                <w:sz w:val="17"/>
              </w:rPr>
              <w:br/>
            </w:r>
          </w:p>
        </w:tc>
        <w:tc>
          <w:tcPr>
            <w:tcW w:w="1858" w:type="dxa"/>
            <w:vAlign w:val="center"/>
          </w:tcPr>
          <w:p w14:paraId="5695F6FF" w14:textId="77777777" w:rsidR="00027F46" w:rsidRDefault="00027F46" w:rsidP="00971EE5">
            <w:r>
              <w:rPr>
                <w:sz w:val="17"/>
              </w:rPr>
              <w:br/>
            </w:r>
          </w:p>
        </w:tc>
      </w:tr>
      <w:tr w:rsidR="00027F46" w14:paraId="20512475" w14:textId="77777777" w:rsidTr="00027F46">
        <w:trPr>
          <w:trHeight w:val="497"/>
          <w:jc w:val="center"/>
        </w:trPr>
        <w:tc>
          <w:tcPr>
            <w:tcW w:w="1862" w:type="dxa"/>
            <w:vAlign w:val="center"/>
          </w:tcPr>
          <w:p w14:paraId="5F9F5808" w14:textId="77777777" w:rsidR="00027F46" w:rsidRDefault="00027F46" w:rsidP="00971EE5">
            <w:r>
              <w:rPr>
                <w:sz w:val="17"/>
              </w:rPr>
              <w:br/>
            </w:r>
          </w:p>
        </w:tc>
        <w:tc>
          <w:tcPr>
            <w:tcW w:w="2216" w:type="dxa"/>
            <w:vAlign w:val="center"/>
          </w:tcPr>
          <w:p w14:paraId="7F011EE4" w14:textId="77777777" w:rsidR="00027F46" w:rsidRDefault="00027F46" w:rsidP="00971EE5">
            <w:r>
              <w:rPr>
                <w:sz w:val="17"/>
              </w:rPr>
              <w:br/>
            </w:r>
          </w:p>
        </w:tc>
        <w:tc>
          <w:tcPr>
            <w:tcW w:w="1944" w:type="dxa"/>
            <w:vAlign w:val="center"/>
          </w:tcPr>
          <w:p w14:paraId="690B17EC" w14:textId="77777777" w:rsidR="00027F46" w:rsidRDefault="00027F46" w:rsidP="00971EE5">
            <w:r>
              <w:rPr>
                <w:sz w:val="17"/>
              </w:rPr>
              <w:br/>
            </w:r>
          </w:p>
        </w:tc>
        <w:tc>
          <w:tcPr>
            <w:tcW w:w="1890" w:type="dxa"/>
            <w:vAlign w:val="center"/>
          </w:tcPr>
          <w:p w14:paraId="69A1A5C1" w14:textId="77777777" w:rsidR="00027F46" w:rsidRDefault="00027F46" w:rsidP="00971EE5">
            <w:r>
              <w:rPr>
                <w:sz w:val="17"/>
              </w:rPr>
              <w:br/>
            </w:r>
          </w:p>
        </w:tc>
        <w:tc>
          <w:tcPr>
            <w:tcW w:w="1858" w:type="dxa"/>
            <w:vAlign w:val="center"/>
          </w:tcPr>
          <w:p w14:paraId="7960C1F7" w14:textId="77777777" w:rsidR="00027F46" w:rsidRDefault="00027F46" w:rsidP="00971EE5">
            <w:r>
              <w:rPr>
                <w:sz w:val="17"/>
              </w:rPr>
              <w:br/>
            </w:r>
          </w:p>
        </w:tc>
      </w:tr>
      <w:tr w:rsidR="00027F46" w14:paraId="28BAA0A0" w14:textId="77777777" w:rsidTr="00027F46">
        <w:trPr>
          <w:trHeight w:val="497"/>
          <w:jc w:val="center"/>
        </w:trPr>
        <w:tc>
          <w:tcPr>
            <w:tcW w:w="1862" w:type="dxa"/>
            <w:vAlign w:val="center"/>
          </w:tcPr>
          <w:p w14:paraId="63F05C0B" w14:textId="77777777" w:rsidR="00027F46" w:rsidRDefault="00027F46" w:rsidP="00971EE5">
            <w:r>
              <w:rPr>
                <w:sz w:val="17"/>
              </w:rPr>
              <w:br/>
            </w:r>
          </w:p>
        </w:tc>
        <w:tc>
          <w:tcPr>
            <w:tcW w:w="2216" w:type="dxa"/>
            <w:vAlign w:val="center"/>
          </w:tcPr>
          <w:p w14:paraId="1707ED09" w14:textId="77777777" w:rsidR="00027F46" w:rsidRDefault="00027F46" w:rsidP="00971EE5">
            <w:r>
              <w:rPr>
                <w:sz w:val="17"/>
              </w:rPr>
              <w:br/>
            </w:r>
          </w:p>
        </w:tc>
        <w:tc>
          <w:tcPr>
            <w:tcW w:w="1944" w:type="dxa"/>
            <w:vAlign w:val="center"/>
          </w:tcPr>
          <w:p w14:paraId="261D4059" w14:textId="77777777" w:rsidR="00027F46" w:rsidRDefault="00027F46" w:rsidP="00971EE5">
            <w:r>
              <w:rPr>
                <w:sz w:val="17"/>
              </w:rPr>
              <w:br/>
            </w:r>
          </w:p>
        </w:tc>
        <w:tc>
          <w:tcPr>
            <w:tcW w:w="1890" w:type="dxa"/>
            <w:vAlign w:val="center"/>
          </w:tcPr>
          <w:p w14:paraId="4B3A5426" w14:textId="77777777" w:rsidR="00027F46" w:rsidRDefault="00027F46" w:rsidP="00971EE5">
            <w:r>
              <w:rPr>
                <w:sz w:val="17"/>
              </w:rPr>
              <w:br/>
            </w:r>
          </w:p>
        </w:tc>
        <w:tc>
          <w:tcPr>
            <w:tcW w:w="1858" w:type="dxa"/>
            <w:vAlign w:val="center"/>
          </w:tcPr>
          <w:p w14:paraId="17BB0A07" w14:textId="77777777" w:rsidR="00027F46" w:rsidRDefault="00027F46" w:rsidP="00971EE5">
            <w:r>
              <w:rPr>
                <w:sz w:val="17"/>
              </w:rPr>
              <w:br/>
            </w:r>
          </w:p>
        </w:tc>
      </w:tr>
      <w:tr w:rsidR="00027F46" w14:paraId="6F5A88E5" w14:textId="77777777" w:rsidTr="00027F46">
        <w:trPr>
          <w:trHeight w:val="505"/>
          <w:jc w:val="center"/>
        </w:trPr>
        <w:tc>
          <w:tcPr>
            <w:tcW w:w="1862" w:type="dxa"/>
            <w:vAlign w:val="center"/>
          </w:tcPr>
          <w:p w14:paraId="1AB0F2C5" w14:textId="77777777" w:rsidR="00027F46" w:rsidRDefault="00027F46" w:rsidP="00971EE5">
            <w:r>
              <w:rPr>
                <w:sz w:val="17"/>
              </w:rPr>
              <w:br/>
            </w:r>
          </w:p>
        </w:tc>
        <w:tc>
          <w:tcPr>
            <w:tcW w:w="2216" w:type="dxa"/>
            <w:vAlign w:val="center"/>
          </w:tcPr>
          <w:p w14:paraId="115E1E7A" w14:textId="77777777" w:rsidR="00027F46" w:rsidRDefault="00027F46" w:rsidP="00971EE5">
            <w:r>
              <w:rPr>
                <w:sz w:val="17"/>
              </w:rPr>
              <w:br/>
            </w:r>
          </w:p>
        </w:tc>
        <w:tc>
          <w:tcPr>
            <w:tcW w:w="1944" w:type="dxa"/>
            <w:vAlign w:val="center"/>
          </w:tcPr>
          <w:p w14:paraId="62C3D68E" w14:textId="77777777" w:rsidR="00027F46" w:rsidRDefault="00027F46" w:rsidP="00971EE5">
            <w:r>
              <w:rPr>
                <w:sz w:val="17"/>
              </w:rPr>
              <w:br/>
            </w:r>
          </w:p>
        </w:tc>
        <w:tc>
          <w:tcPr>
            <w:tcW w:w="1890" w:type="dxa"/>
            <w:vAlign w:val="center"/>
          </w:tcPr>
          <w:p w14:paraId="0E0AF42F" w14:textId="77777777" w:rsidR="00027F46" w:rsidRDefault="00027F46" w:rsidP="00971EE5">
            <w:r>
              <w:rPr>
                <w:sz w:val="17"/>
              </w:rPr>
              <w:br/>
            </w:r>
          </w:p>
        </w:tc>
        <w:tc>
          <w:tcPr>
            <w:tcW w:w="1858" w:type="dxa"/>
            <w:vAlign w:val="center"/>
          </w:tcPr>
          <w:p w14:paraId="55466672" w14:textId="77777777" w:rsidR="00027F46" w:rsidRDefault="00027F46" w:rsidP="00971EE5">
            <w:r>
              <w:rPr>
                <w:sz w:val="17"/>
              </w:rPr>
              <w:br/>
            </w:r>
          </w:p>
        </w:tc>
      </w:tr>
      <w:tr w:rsidR="00027F46" w14:paraId="52A25F65" w14:textId="77777777" w:rsidTr="00027F46">
        <w:trPr>
          <w:trHeight w:val="497"/>
          <w:jc w:val="center"/>
        </w:trPr>
        <w:tc>
          <w:tcPr>
            <w:tcW w:w="1862" w:type="dxa"/>
            <w:vAlign w:val="center"/>
          </w:tcPr>
          <w:p w14:paraId="7F429AE5" w14:textId="77777777" w:rsidR="00027F46" w:rsidRDefault="00027F46" w:rsidP="00971EE5">
            <w:r>
              <w:rPr>
                <w:sz w:val="17"/>
              </w:rPr>
              <w:br/>
            </w:r>
          </w:p>
        </w:tc>
        <w:tc>
          <w:tcPr>
            <w:tcW w:w="2216" w:type="dxa"/>
            <w:vAlign w:val="center"/>
          </w:tcPr>
          <w:p w14:paraId="393D3E00" w14:textId="77777777" w:rsidR="00027F46" w:rsidRDefault="00027F46" w:rsidP="00971EE5">
            <w:r>
              <w:rPr>
                <w:sz w:val="17"/>
              </w:rPr>
              <w:br/>
            </w:r>
          </w:p>
        </w:tc>
        <w:tc>
          <w:tcPr>
            <w:tcW w:w="1944" w:type="dxa"/>
            <w:vAlign w:val="center"/>
          </w:tcPr>
          <w:p w14:paraId="7D8054BF" w14:textId="77777777" w:rsidR="00027F46" w:rsidRDefault="00027F46" w:rsidP="00971EE5">
            <w:r>
              <w:rPr>
                <w:sz w:val="17"/>
              </w:rPr>
              <w:br/>
            </w:r>
          </w:p>
        </w:tc>
        <w:tc>
          <w:tcPr>
            <w:tcW w:w="1890" w:type="dxa"/>
            <w:vAlign w:val="center"/>
          </w:tcPr>
          <w:p w14:paraId="3F401FEB" w14:textId="77777777" w:rsidR="00027F46" w:rsidRDefault="00027F46" w:rsidP="00971EE5">
            <w:r>
              <w:rPr>
                <w:sz w:val="17"/>
              </w:rPr>
              <w:br/>
            </w:r>
          </w:p>
        </w:tc>
        <w:tc>
          <w:tcPr>
            <w:tcW w:w="1858" w:type="dxa"/>
            <w:vAlign w:val="center"/>
          </w:tcPr>
          <w:p w14:paraId="1A155004" w14:textId="77777777" w:rsidR="00027F46" w:rsidRDefault="00027F46" w:rsidP="00971EE5">
            <w:r>
              <w:rPr>
                <w:sz w:val="17"/>
              </w:rPr>
              <w:br/>
            </w:r>
          </w:p>
        </w:tc>
      </w:tr>
      <w:tr w:rsidR="00027F46" w14:paraId="0945C86C" w14:textId="77777777" w:rsidTr="00027F46">
        <w:trPr>
          <w:trHeight w:val="497"/>
          <w:jc w:val="center"/>
        </w:trPr>
        <w:tc>
          <w:tcPr>
            <w:tcW w:w="1862" w:type="dxa"/>
            <w:vAlign w:val="center"/>
          </w:tcPr>
          <w:p w14:paraId="3A32854D" w14:textId="77777777" w:rsidR="00027F46" w:rsidRDefault="00027F46" w:rsidP="00971EE5">
            <w:r>
              <w:rPr>
                <w:sz w:val="17"/>
              </w:rPr>
              <w:br/>
            </w:r>
          </w:p>
        </w:tc>
        <w:tc>
          <w:tcPr>
            <w:tcW w:w="2216" w:type="dxa"/>
            <w:vAlign w:val="center"/>
          </w:tcPr>
          <w:p w14:paraId="3F30AC1F" w14:textId="77777777" w:rsidR="00027F46" w:rsidRDefault="00027F46" w:rsidP="00971EE5">
            <w:r>
              <w:rPr>
                <w:sz w:val="17"/>
              </w:rPr>
              <w:br/>
            </w:r>
          </w:p>
        </w:tc>
        <w:tc>
          <w:tcPr>
            <w:tcW w:w="1944" w:type="dxa"/>
            <w:vAlign w:val="center"/>
          </w:tcPr>
          <w:p w14:paraId="4947F03C" w14:textId="77777777" w:rsidR="00027F46" w:rsidRDefault="00027F46" w:rsidP="00971EE5">
            <w:r>
              <w:rPr>
                <w:sz w:val="17"/>
              </w:rPr>
              <w:br/>
            </w:r>
          </w:p>
        </w:tc>
        <w:tc>
          <w:tcPr>
            <w:tcW w:w="1890" w:type="dxa"/>
            <w:vAlign w:val="center"/>
          </w:tcPr>
          <w:p w14:paraId="67D818DE" w14:textId="77777777" w:rsidR="00027F46" w:rsidRDefault="00027F46" w:rsidP="00971EE5">
            <w:r>
              <w:rPr>
                <w:sz w:val="17"/>
              </w:rPr>
              <w:br/>
            </w:r>
          </w:p>
        </w:tc>
        <w:tc>
          <w:tcPr>
            <w:tcW w:w="1858" w:type="dxa"/>
            <w:vAlign w:val="center"/>
          </w:tcPr>
          <w:p w14:paraId="683EEC24" w14:textId="77777777" w:rsidR="00027F46" w:rsidRDefault="00027F46" w:rsidP="00971EE5">
            <w:r>
              <w:rPr>
                <w:sz w:val="17"/>
              </w:rPr>
              <w:br/>
            </w:r>
          </w:p>
        </w:tc>
      </w:tr>
      <w:tr w:rsidR="00027F46" w14:paraId="49681D1B" w14:textId="77777777" w:rsidTr="00027F46">
        <w:trPr>
          <w:trHeight w:val="505"/>
          <w:jc w:val="center"/>
        </w:trPr>
        <w:tc>
          <w:tcPr>
            <w:tcW w:w="1862" w:type="dxa"/>
            <w:vAlign w:val="center"/>
          </w:tcPr>
          <w:p w14:paraId="55269EA4" w14:textId="77777777" w:rsidR="00027F46" w:rsidRDefault="00027F46" w:rsidP="00971EE5">
            <w:r>
              <w:rPr>
                <w:sz w:val="17"/>
              </w:rPr>
              <w:br/>
            </w:r>
          </w:p>
        </w:tc>
        <w:tc>
          <w:tcPr>
            <w:tcW w:w="2216" w:type="dxa"/>
            <w:vAlign w:val="center"/>
          </w:tcPr>
          <w:p w14:paraId="45A0D763" w14:textId="77777777" w:rsidR="00027F46" w:rsidRDefault="00027F46" w:rsidP="00971EE5">
            <w:r>
              <w:rPr>
                <w:sz w:val="17"/>
              </w:rPr>
              <w:br/>
            </w:r>
          </w:p>
        </w:tc>
        <w:tc>
          <w:tcPr>
            <w:tcW w:w="1944" w:type="dxa"/>
            <w:vAlign w:val="center"/>
          </w:tcPr>
          <w:p w14:paraId="4673DAB0" w14:textId="77777777" w:rsidR="00027F46" w:rsidRDefault="00027F46" w:rsidP="00971EE5">
            <w:r>
              <w:rPr>
                <w:sz w:val="17"/>
              </w:rPr>
              <w:br/>
            </w:r>
          </w:p>
        </w:tc>
        <w:tc>
          <w:tcPr>
            <w:tcW w:w="1890" w:type="dxa"/>
            <w:vAlign w:val="center"/>
          </w:tcPr>
          <w:p w14:paraId="65997717" w14:textId="77777777" w:rsidR="00027F46" w:rsidRDefault="00027F46" w:rsidP="00971EE5">
            <w:r>
              <w:rPr>
                <w:sz w:val="17"/>
              </w:rPr>
              <w:br/>
            </w:r>
          </w:p>
        </w:tc>
        <w:tc>
          <w:tcPr>
            <w:tcW w:w="1858" w:type="dxa"/>
            <w:vAlign w:val="center"/>
          </w:tcPr>
          <w:p w14:paraId="4B7A8F70" w14:textId="77777777" w:rsidR="00027F46" w:rsidRDefault="00027F46" w:rsidP="00971EE5">
            <w:r>
              <w:rPr>
                <w:sz w:val="17"/>
              </w:rPr>
              <w:br/>
            </w:r>
          </w:p>
        </w:tc>
      </w:tr>
    </w:tbl>
    <w:p w14:paraId="3A4BD1BF" w14:textId="77777777" w:rsidR="00027F46" w:rsidRPr="00027F46" w:rsidRDefault="00027F46">
      <w:pPr>
        <w:pStyle w:val="Titolo1"/>
        <w:rPr>
          <w:lang w:val="it-IT"/>
        </w:rPr>
      </w:pPr>
    </w:p>
    <w:p w14:paraId="3BCE6057" w14:textId="32D57C4B" w:rsidR="00BE6F50" w:rsidRPr="00027F46" w:rsidRDefault="00000000">
      <w:pPr>
        <w:pStyle w:val="Titolo1"/>
        <w:rPr>
          <w:lang w:val="it-IT"/>
        </w:rPr>
      </w:pPr>
      <w:r w:rsidRPr="00027F46">
        <w:rPr>
          <w:lang w:val="it-IT"/>
        </w:rPr>
        <w:t>1</w:t>
      </w:r>
      <w:r w:rsidR="00027F46" w:rsidRPr="00027F46">
        <w:rPr>
          <w:lang w:val="it-IT"/>
        </w:rPr>
        <w:t>6</w:t>
      </w:r>
      <w:r w:rsidRPr="00027F46">
        <w:rPr>
          <w:lang w:val="it-IT"/>
        </w:rPr>
        <w:t>. DICHIARAZIONE FINALE</w:t>
      </w:r>
    </w:p>
    <w:p w14:paraId="6074DCBD" w14:textId="77777777" w:rsidR="00027F46" w:rsidRPr="00027F46" w:rsidRDefault="00027F46" w:rsidP="00027F46">
      <w:pPr>
        <w:jc w:val="both"/>
        <w:rPr>
          <w:lang w:val="it-IT"/>
        </w:rPr>
      </w:pPr>
      <w:r w:rsidRPr="00027F46">
        <w:rPr>
          <w:lang w:val="it-IT"/>
        </w:rPr>
        <w:t>Il soggetto proponente dichiara che la presente proposta rappresenta un contributo preliminare al procedimento e prende atto che contenuti, attività, ruoli, risorse, cronoprogramma e quadro economico potranno essere modificati, integrati e rimodulati nell’ambito del Tavolo coordinato dall’Azienda Consortile Agro Solidale, senza che la proposta costituisca offerta tecnica o economica né attribuisca diritti all’affidamento o alla gestione di specifiche attività.</w:t>
      </w:r>
    </w:p>
    <w:p w14:paraId="7752C10B" w14:textId="3CFA6A77" w:rsidR="00BE6F50" w:rsidRPr="00462708" w:rsidRDefault="00027F46" w:rsidP="00027F46">
      <w:pPr>
        <w:jc w:val="both"/>
        <w:rPr>
          <w:lang w:val="it-IT"/>
        </w:rPr>
      </w:pPr>
      <w:r w:rsidRPr="00027F46">
        <w:rPr>
          <w:lang w:val="it-IT"/>
        </w:rPr>
        <w:t>Il soggetto prende altresì atto che la candidatura su una o più linee di intervento non determina l’automatica attribuzione delle relative attività e che la composizione definitiva del partenariato sarà determinata secondo quanto previsto dagli artt. 4 e 9 dell’Avviso</w:t>
      </w:r>
      <w:r w:rsidR="00000000" w:rsidRPr="00462708">
        <w:rPr>
          <w:lang w:val="it-IT"/>
        </w:rPr>
        <w:t>.</w:t>
      </w:r>
    </w:p>
    <w:p w14:paraId="683120EF" w14:textId="77777777" w:rsidR="00B773CF" w:rsidRPr="00462708" w:rsidRDefault="00B773CF">
      <w:pPr>
        <w:rPr>
          <w:lang w:val="it-IT"/>
        </w:rPr>
      </w:pPr>
    </w:p>
    <w:p w14:paraId="261A2E3F" w14:textId="4F888AD9" w:rsidR="00B773CF" w:rsidRPr="00462708" w:rsidRDefault="00000000">
      <w:pPr>
        <w:rPr>
          <w:lang w:val="it-IT"/>
        </w:rPr>
      </w:pPr>
      <w:r w:rsidRPr="00462708">
        <w:rPr>
          <w:lang w:val="it-IT"/>
        </w:rPr>
        <w:t>Luogo e data _____________________________________</w:t>
      </w:r>
    </w:p>
    <w:p w14:paraId="6E278715" w14:textId="77777777" w:rsidR="00B773CF" w:rsidRPr="00462708" w:rsidRDefault="00B773CF">
      <w:pPr>
        <w:rPr>
          <w:lang w:val="it-IT"/>
        </w:rPr>
      </w:pPr>
    </w:p>
    <w:p w14:paraId="392279CD" w14:textId="77777777" w:rsidR="00B773CF" w:rsidRPr="00462708" w:rsidRDefault="00B773CF">
      <w:pPr>
        <w:rPr>
          <w:lang w:val="it-IT"/>
        </w:rPr>
      </w:pPr>
    </w:p>
    <w:p w14:paraId="06442DA8" w14:textId="77777777" w:rsidR="00B773CF" w:rsidRPr="00462708" w:rsidRDefault="00B773CF">
      <w:pPr>
        <w:rPr>
          <w:lang w:val="it-IT"/>
        </w:rPr>
      </w:pPr>
    </w:p>
    <w:p w14:paraId="635BEF07" w14:textId="77777777" w:rsidR="00BE6F50" w:rsidRPr="00462708" w:rsidRDefault="00000000">
      <w:pPr>
        <w:jc w:val="right"/>
        <w:rPr>
          <w:lang w:val="it-IT"/>
        </w:rPr>
      </w:pPr>
      <w:r w:rsidRPr="00462708">
        <w:rPr>
          <w:b/>
          <w:lang w:val="it-IT"/>
        </w:rPr>
        <w:t>Firma digitale del Legale Rappresentante</w:t>
      </w:r>
      <w:r w:rsidRPr="00462708">
        <w:rPr>
          <w:b/>
          <w:lang w:val="it-IT"/>
        </w:rPr>
        <w:br/>
        <w:t>________________________________________</w:t>
      </w:r>
    </w:p>
    <w:sectPr w:rsidR="00BE6F50" w:rsidRPr="00462708" w:rsidSect="00462708">
      <w:headerReference w:type="default" r:id="rId8"/>
      <w:footerReference w:type="default" r:id="rId9"/>
      <w:pgSz w:w="12240" w:h="15840"/>
      <w:pgMar w:top="1740" w:right="1134" w:bottom="102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150E9" w14:textId="77777777" w:rsidR="00C55A94" w:rsidRDefault="00C55A94">
      <w:pPr>
        <w:spacing w:after="0" w:line="240" w:lineRule="auto"/>
      </w:pPr>
      <w:r>
        <w:separator/>
      </w:r>
    </w:p>
  </w:endnote>
  <w:endnote w:type="continuationSeparator" w:id="0">
    <w:p w14:paraId="5CB68698" w14:textId="77777777" w:rsidR="00C55A94" w:rsidRDefault="00C55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8255454"/>
      <w:docPartObj>
        <w:docPartGallery w:val="Page Numbers (Bottom of Page)"/>
        <w:docPartUnique/>
      </w:docPartObj>
    </w:sdtPr>
    <w:sdtContent>
      <w:p w14:paraId="6429D064" w14:textId="73C56726" w:rsidR="00022BB1" w:rsidRDefault="00022BB1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  <w:p w14:paraId="487576EC" w14:textId="77777777" w:rsidR="00022BB1" w:rsidRDefault="00022BB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5B541" w14:textId="77777777" w:rsidR="00C55A94" w:rsidRDefault="00C55A94">
      <w:pPr>
        <w:spacing w:after="0" w:line="240" w:lineRule="auto"/>
      </w:pPr>
      <w:r>
        <w:separator/>
      </w:r>
    </w:p>
  </w:footnote>
  <w:footnote w:type="continuationSeparator" w:id="0">
    <w:p w14:paraId="5644C200" w14:textId="77777777" w:rsidR="00C55A94" w:rsidRDefault="00C55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D29FD" w14:textId="77777777" w:rsidR="00462708" w:rsidRDefault="00462708" w:rsidP="00462708">
    <w:pPr>
      <w:pStyle w:val="Corpotesto"/>
      <w:spacing w:line="14" w:lineRule="auto"/>
    </w:pPr>
    <w:r w:rsidRPr="00D10270">
      <w:rPr>
        <w:noProof/>
      </w:rPr>
      <w:drawing>
        <wp:anchor distT="0" distB="0" distL="114300" distR="114300" simplePos="0" relativeHeight="251660288" behindDoc="0" locked="0" layoutInCell="1" allowOverlap="1" wp14:anchorId="7930CBE3" wp14:editId="600AC2C4">
          <wp:simplePos x="0" y="0"/>
          <wp:positionH relativeFrom="margin">
            <wp:posOffset>4642677</wp:posOffset>
          </wp:positionH>
          <wp:positionV relativeFrom="paragraph">
            <wp:posOffset>-118886</wp:posOffset>
          </wp:positionV>
          <wp:extent cx="1402334" cy="582805"/>
          <wp:effectExtent l="0" t="0" r="7620" b="8255"/>
          <wp:wrapNone/>
          <wp:docPr id="1961410956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438" cy="5857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21CB4">
      <w:rPr>
        <w:noProof/>
      </w:rPr>
      <w:drawing>
        <wp:anchor distT="0" distB="0" distL="114300" distR="114300" simplePos="0" relativeHeight="251659264" behindDoc="0" locked="0" layoutInCell="1" allowOverlap="1" wp14:anchorId="17DECA6C" wp14:editId="59085651">
          <wp:simplePos x="0" y="0"/>
          <wp:positionH relativeFrom="column">
            <wp:posOffset>2366</wp:posOffset>
          </wp:positionH>
          <wp:positionV relativeFrom="paragraph">
            <wp:posOffset>-138981</wp:posOffset>
          </wp:positionV>
          <wp:extent cx="4089679" cy="684478"/>
          <wp:effectExtent l="0" t="0" r="0" b="1905"/>
          <wp:wrapThrough wrapText="bothSides">
            <wp:wrapPolygon edited="0">
              <wp:start x="0" y="0"/>
              <wp:lineTo x="0" y="21058"/>
              <wp:lineTo x="21432" y="21058"/>
              <wp:lineTo x="21432" y="0"/>
              <wp:lineTo x="0" y="0"/>
            </wp:wrapPolygon>
          </wp:wrapThrough>
          <wp:docPr id="190338004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89679" cy="6844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720C891" w14:textId="77777777" w:rsidR="00462708" w:rsidRDefault="0046270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32548225">
    <w:abstractNumId w:val="8"/>
  </w:num>
  <w:num w:numId="2" w16cid:durableId="474613772">
    <w:abstractNumId w:val="6"/>
  </w:num>
  <w:num w:numId="3" w16cid:durableId="1659577215">
    <w:abstractNumId w:val="5"/>
  </w:num>
  <w:num w:numId="4" w16cid:durableId="2066489428">
    <w:abstractNumId w:val="4"/>
  </w:num>
  <w:num w:numId="5" w16cid:durableId="1104685717">
    <w:abstractNumId w:val="7"/>
  </w:num>
  <w:num w:numId="6" w16cid:durableId="193425400">
    <w:abstractNumId w:val="3"/>
  </w:num>
  <w:num w:numId="7" w16cid:durableId="611939863">
    <w:abstractNumId w:val="2"/>
  </w:num>
  <w:num w:numId="8" w16cid:durableId="1268007802">
    <w:abstractNumId w:val="1"/>
  </w:num>
  <w:num w:numId="9" w16cid:durableId="1454716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2BB1"/>
    <w:rsid w:val="00027F46"/>
    <w:rsid w:val="00034616"/>
    <w:rsid w:val="0006063C"/>
    <w:rsid w:val="000840FC"/>
    <w:rsid w:val="001327C0"/>
    <w:rsid w:val="0015074B"/>
    <w:rsid w:val="00170451"/>
    <w:rsid w:val="0029639D"/>
    <w:rsid w:val="002B74CA"/>
    <w:rsid w:val="00326F90"/>
    <w:rsid w:val="00462708"/>
    <w:rsid w:val="0047690A"/>
    <w:rsid w:val="005F1A4E"/>
    <w:rsid w:val="008B769C"/>
    <w:rsid w:val="00AA1D8D"/>
    <w:rsid w:val="00B47730"/>
    <w:rsid w:val="00B52F8D"/>
    <w:rsid w:val="00B637DC"/>
    <w:rsid w:val="00B773CF"/>
    <w:rsid w:val="00BE6F50"/>
    <w:rsid w:val="00C55A94"/>
    <w:rsid w:val="00CB0664"/>
    <w:rsid w:val="00FA5FB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BCAEF2"/>
  <w14:defaultImageDpi w14:val="300"/>
  <w15:docId w15:val="{0AD3AB6B-2F7B-4F1D-8DA4-4FB150005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  <w:pPr>
      <w:spacing w:after="100"/>
    </w:pPr>
    <w:rPr>
      <w:rFonts w:ascii="Arial" w:hAnsi="Arial"/>
      <w:sz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7</Pages>
  <Words>1893</Words>
  <Characters>10791</Characters>
  <Application>Microsoft Office Word</Application>
  <DocSecurity>0</DocSecurity>
  <Lines>89</Lines>
  <Paragraphs>25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12659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Arturo Lombardo</cp:lastModifiedBy>
  <cp:revision>7</cp:revision>
  <dcterms:created xsi:type="dcterms:W3CDTF">2026-09-01T16:15:00Z</dcterms:created>
  <dcterms:modified xsi:type="dcterms:W3CDTF">2026-09-08T08:12:00Z</dcterms:modified>
  <cp:category/>
</cp:coreProperties>
</file>